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5A758" w14:textId="027A4B36" w:rsidR="00207790" w:rsidRDefault="00AC598F" w:rsidP="00AC598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pl-PL"/>
        </w:rPr>
      </w:pPr>
      <w:bookmarkStart w:id="0" w:name="_Hlk211042741"/>
      <w:r w:rsidRPr="00AC598F">
        <w:rPr>
          <w:rFonts w:ascii="Calibri" w:eastAsia="Calibri" w:hAnsi="Calibri" w:cs="Calibri"/>
          <w:lang w:val="pl-PL"/>
        </w:rPr>
        <w:t xml:space="preserve">Załącznik nr </w:t>
      </w:r>
      <w:bookmarkEnd w:id="0"/>
      <w:r>
        <w:rPr>
          <w:rFonts w:ascii="Calibri" w:eastAsia="Calibri" w:hAnsi="Calibri" w:cs="Calibri"/>
          <w:lang w:val="pl-PL"/>
        </w:rPr>
        <w:t>5</w:t>
      </w:r>
      <w:r w:rsidRPr="00AC598F">
        <w:rPr>
          <w:rFonts w:ascii="Calibri" w:eastAsia="Calibri" w:hAnsi="Calibri" w:cs="Calibri"/>
          <w:lang w:val="pl-PL"/>
        </w:rPr>
        <w:t xml:space="preserve"> do Regulaminu Udzielania Zamówień Finansowanych ze Środków Publicznych obowiązujący w </w:t>
      </w:r>
      <w:proofErr w:type="spellStart"/>
      <w:r w:rsidRPr="00AC598F">
        <w:rPr>
          <w:rFonts w:ascii="Calibri" w:eastAsia="Calibri" w:hAnsi="Calibri" w:cs="Calibri"/>
          <w:lang w:val="pl-PL"/>
        </w:rPr>
        <w:t>Wychowański</w:t>
      </w:r>
      <w:proofErr w:type="spellEnd"/>
      <w:r w:rsidRPr="00AC598F">
        <w:rPr>
          <w:rFonts w:ascii="Calibri" w:eastAsia="Calibri" w:hAnsi="Calibri" w:cs="Calibri"/>
          <w:lang w:val="pl-PL"/>
        </w:rPr>
        <w:t xml:space="preserve"> Sp. z o.o.</w:t>
      </w:r>
    </w:p>
    <w:p w14:paraId="7AE59557" w14:textId="77777777" w:rsidR="00AC598F" w:rsidRDefault="00AC598F" w:rsidP="00207790">
      <w:pPr>
        <w:spacing w:after="0" w:line="240" w:lineRule="auto"/>
        <w:jc w:val="center"/>
        <w:rPr>
          <w:rFonts w:ascii="Calibri" w:eastAsia="MS Mincho" w:hAnsi="Calibri" w:cs="Calibri"/>
          <w:b/>
          <w:sz w:val="24"/>
          <w:szCs w:val="24"/>
          <w:lang w:val="pl-PL"/>
        </w:rPr>
      </w:pPr>
    </w:p>
    <w:p w14:paraId="11E05BFB" w14:textId="5632EE1C" w:rsidR="00207790" w:rsidRPr="00207790" w:rsidRDefault="00207790" w:rsidP="00207790">
      <w:pPr>
        <w:spacing w:after="0" w:line="240" w:lineRule="auto"/>
        <w:jc w:val="center"/>
        <w:rPr>
          <w:rFonts w:ascii="Calibri" w:eastAsia="MS Mincho" w:hAnsi="Calibri" w:cs="Calibri"/>
          <w:b/>
          <w:sz w:val="24"/>
          <w:szCs w:val="24"/>
          <w:lang w:val="pl-PL"/>
        </w:rPr>
      </w:pPr>
      <w:r w:rsidRPr="00207790">
        <w:rPr>
          <w:rFonts w:ascii="Calibri" w:eastAsia="MS Mincho" w:hAnsi="Calibri" w:cs="Calibri"/>
          <w:b/>
          <w:sz w:val="24"/>
          <w:szCs w:val="24"/>
          <w:lang w:val="pl-PL"/>
        </w:rPr>
        <w:t xml:space="preserve">I PRIORYTET PROGRAMU FUNDUSZE EUROPEJSKIE DLA NOWOCZESNEJ GOSPODARKI 2021–2027 (FENG) </w:t>
      </w:r>
    </w:p>
    <w:p w14:paraId="67357131" w14:textId="77777777" w:rsidR="00207790" w:rsidRPr="00207790" w:rsidRDefault="00207790" w:rsidP="00207790">
      <w:pPr>
        <w:spacing w:after="0" w:line="240" w:lineRule="auto"/>
        <w:jc w:val="center"/>
        <w:rPr>
          <w:rFonts w:ascii="Calibri" w:eastAsia="MS Mincho" w:hAnsi="Calibri" w:cs="Calibri"/>
          <w:b/>
          <w:sz w:val="24"/>
          <w:szCs w:val="24"/>
          <w:lang w:val="pl-PL"/>
        </w:rPr>
      </w:pPr>
      <w:r w:rsidRPr="00207790">
        <w:rPr>
          <w:rFonts w:ascii="Calibri" w:eastAsia="MS Mincho" w:hAnsi="Calibri" w:cs="Calibri"/>
          <w:b/>
          <w:sz w:val="24"/>
          <w:szCs w:val="24"/>
          <w:lang w:val="pl-PL"/>
        </w:rPr>
        <w:t xml:space="preserve">Umowa o dofinansowanie nr FENG.01.01-IP.01-A0AS/24-00 </w:t>
      </w:r>
    </w:p>
    <w:p w14:paraId="084449CF" w14:textId="77777777" w:rsidR="00207790" w:rsidRPr="00207790" w:rsidRDefault="00207790" w:rsidP="00207790">
      <w:pPr>
        <w:spacing w:after="0" w:line="240" w:lineRule="auto"/>
        <w:jc w:val="center"/>
        <w:rPr>
          <w:rFonts w:ascii="Calibri" w:eastAsia="MS Mincho" w:hAnsi="Calibri" w:cs="Calibri"/>
          <w:b/>
          <w:sz w:val="24"/>
          <w:szCs w:val="24"/>
          <w:lang w:val="pl-PL"/>
        </w:rPr>
      </w:pPr>
    </w:p>
    <w:p w14:paraId="3ED037FB" w14:textId="77777777" w:rsidR="00207790" w:rsidRPr="00207790" w:rsidRDefault="00207790" w:rsidP="00207790">
      <w:pPr>
        <w:rPr>
          <w:rFonts w:ascii="Calibri" w:eastAsia="Calibri" w:hAnsi="Calibri" w:cs="Calibri"/>
          <w:lang w:val="pl-PL"/>
        </w:rPr>
      </w:pPr>
      <w:r w:rsidRPr="00207790">
        <w:rPr>
          <w:rFonts w:ascii="Calibri" w:eastAsia="Calibri" w:hAnsi="Calibri" w:cs="Calibri"/>
          <w:b/>
          <w:lang w:val="pl-PL"/>
        </w:rPr>
        <w:t xml:space="preserve">Tytuł projektu: </w:t>
      </w:r>
      <w:proofErr w:type="spellStart"/>
      <w:r w:rsidRPr="00207790">
        <w:rPr>
          <w:rFonts w:ascii="Calibri" w:eastAsia="Calibri" w:hAnsi="Calibri" w:cs="Calibri"/>
          <w:i/>
          <w:lang w:val="pl-PL"/>
        </w:rPr>
        <w:t>Osteogenne</w:t>
      </w:r>
      <w:proofErr w:type="spellEnd"/>
      <w:r w:rsidRPr="00207790">
        <w:rPr>
          <w:rFonts w:ascii="Calibri" w:eastAsia="Calibri" w:hAnsi="Calibri" w:cs="Calibri"/>
          <w:i/>
          <w:lang w:val="pl-PL"/>
        </w:rPr>
        <w:t xml:space="preserve">, porowate, stomatologiczne implanty </w:t>
      </w:r>
      <w:proofErr w:type="spellStart"/>
      <w:r w:rsidRPr="00207790">
        <w:rPr>
          <w:rFonts w:ascii="Calibri" w:eastAsia="Calibri" w:hAnsi="Calibri" w:cs="Calibri"/>
          <w:i/>
          <w:lang w:val="pl-PL"/>
        </w:rPr>
        <w:t>podokostnowe</w:t>
      </w:r>
      <w:proofErr w:type="spellEnd"/>
      <w:r w:rsidRPr="00207790">
        <w:rPr>
          <w:rFonts w:ascii="Calibri" w:eastAsia="Calibri" w:hAnsi="Calibri" w:cs="Calibri"/>
          <w:i/>
          <w:lang w:val="pl-PL"/>
        </w:rPr>
        <w:t xml:space="preserve"> do atraumatycznego powszechnego stosowania u pacjentów z zanikiem podłoża kostnego</w:t>
      </w:r>
    </w:p>
    <w:p w14:paraId="2665AB15" w14:textId="77777777" w:rsidR="00207790" w:rsidRDefault="00207790" w:rsidP="00570757">
      <w:pPr>
        <w:spacing w:after="0" w:line="360" w:lineRule="auto"/>
        <w:jc w:val="right"/>
        <w:rPr>
          <w:rFonts w:ascii="Times New Roman" w:hAnsi="Times New Roman" w:cs="Times New Roman"/>
          <w:bCs/>
          <w:sz w:val="24"/>
          <w:szCs w:val="24"/>
          <w:lang w:val="pl-PL"/>
        </w:rPr>
      </w:pPr>
    </w:p>
    <w:p w14:paraId="65152E27" w14:textId="303ED10B" w:rsidR="00B14BC3" w:rsidRPr="00D86704" w:rsidRDefault="00B14BC3" w:rsidP="00570757">
      <w:pPr>
        <w:spacing w:after="0" w:line="360" w:lineRule="auto"/>
        <w:jc w:val="right"/>
        <w:rPr>
          <w:rFonts w:ascii="Times New Roman" w:hAnsi="Times New Roman" w:cs="Times New Roman"/>
          <w:bCs/>
          <w:sz w:val="24"/>
          <w:szCs w:val="24"/>
          <w:lang w:val="pl-PL"/>
        </w:rPr>
      </w:pPr>
      <w:r w:rsidRPr="00D86704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Warszawa, dn. </w:t>
      </w:r>
      <w:r w:rsidR="006A7FF4">
        <w:rPr>
          <w:rFonts w:ascii="Times New Roman" w:hAnsi="Times New Roman" w:cs="Times New Roman"/>
          <w:bCs/>
          <w:sz w:val="24"/>
          <w:szCs w:val="24"/>
          <w:lang w:val="pl-PL"/>
        </w:rPr>
        <w:t>16.03.2026 r.</w:t>
      </w:r>
    </w:p>
    <w:p w14:paraId="0C11915D" w14:textId="54BC805E" w:rsidR="00171DB6" w:rsidRPr="00D86704" w:rsidRDefault="00171DB6" w:rsidP="00570757">
      <w:pPr>
        <w:pStyle w:val="Nagwek1"/>
        <w:spacing w:before="0" w:line="360" w:lineRule="auto"/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D86704">
        <w:rPr>
          <w:rFonts w:ascii="Times New Roman" w:hAnsi="Times New Roman" w:cs="Times New Roman"/>
          <w:sz w:val="24"/>
          <w:szCs w:val="24"/>
          <w:lang w:val="pl-PL"/>
        </w:rPr>
        <w:t xml:space="preserve">Zapytanie ofertowe nr </w:t>
      </w:r>
      <w:r w:rsidR="006A7FF4">
        <w:rPr>
          <w:rFonts w:ascii="Times New Roman" w:hAnsi="Times New Roman" w:cs="Times New Roman"/>
          <w:sz w:val="24"/>
          <w:szCs w:val="24"/>
          <w:lang w:val="pl-PL"/>
        </w:rPr>
        <w:t>2</w:t>
      </w:r>
      <w:r w:rsidRPr="00D86704">
        <w:rPr>
          <w:rFonts w:ascii="Times New Roman" w:hAnsi="Times New Roman" w:cs="Times New Roman"/>
          <w:sz w:val="24"/>
          <w:szCs w:val="24"/>
          <w:lang w:val="pl-PL"/>
        </w:rPr>
        <w:t>/</w:t>
      </w:r>
      <w:r w:rsidR="00E86A53" w:rsidRPr="00D86704">
        <w:rPr>
          <w:rFonts w:ascii="Times New Roman" w:hAnsi="Times New Roman" w:cs="Times New Roman"/>
          <w:sz w:val="24"/>
          <w:szCs w:val="24"/>
          <w:lang w:val="pl-PL"/>
        </w:rPr>
        <w:t>BK/</w:t>
      </w:r>
      <w:r w:rsidRPr="00D86704">
        <w:rPr>
          <w:rFonts w:ascii="Times New Roman" w:hAnsi="Times New Roman" w:cs="Times New Roman"/>
          <w:sz w:val="24"/>
          <w:szCs w:val="24"/>
          <w:lang w:val="pl-PL"/>
        </w:rPr>
        <w:t>202</w:t>
      </w:r>
      <w:r w:rsidR="006A7FF4">
        <w:rPr>
          <w:rFonts w:ascii="Times New Roman" w:hAnsi="Times New Roman" w:cs="Times New Roman"/>
          <w:sz w:val="24"/>
          <w:szCs w:val="24"/>
          <w:lang w:val="pl-PL"/>
        </w:rPr>
        <w:t>6</w:t>
      </w:r>
    </w:p>
    <w:p w14:paraId="2CE4DEDB" w14:textId="75AB5C5F" w:rsidR="00DD5B49" w:rsidRPr="007860C1" w:rsidRDefault="00D86704" w:rsidP="0057075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7860C1">
        <w:rPr>
          <w:rFonts w:ascii="Times New Roman" w:hAnsi="Times New Roman" w:cs="Times New Roman"/>
          <w:b/>
          <w:bCs/>
          <w:sz w:val="24"/>
          <w:szCs w:val="24"/>
          <w:lang w:val="pl-PL"/>
        </w:rPr>
        <w:t>n</w:t>
      </w:r>
      <w:r w:rsidR="00DD5B49" w:rsidRPr="007860C1">
        <w:rPr>
          <w:rFonts w:ascii="Times New Roman" w:hAnsi="Times New Roman" w:cs="Times New Roman"/>
          <w:b/>
          <w:bCs/>
          <w:sz w:val="24"/>
          <w:szCs w:val="24"/>
          <w:lang w:val="pl-PL"/>
        </w:rPr>
        <w:t>a dostawę</w:t>
      </w:r>
      <w:r w:rsidR="006A7FF4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implantów </w:t>
      </w:r>
      <w:r w:rsidR="00CE1F69">
        <w:rPr>
          <w:rFonts w:ascii="Times New Roman" w:hAnsi="Times New Roman" w:cs="Times New Roman"/>
          <w:b/>
          <w:bCs/>
          <w:sz w:val="24"/>
          <w:szCs w:val="24"/>
          <w:lang w:val="pl-PL"/>
        </w:rPr>
        <w:t>do przygotowania próbek dla małych zwierząt</w:t>
      </w:r>
    </w:p>
    <w:p w14:paraId="7C1ADB68" w14:textId="77777777" w:rsidR="004B037D" w:rsidRDefault="004B037D" w:rsidP="005707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01ECB904" w14:textId="5318855E" w:rsidR="000F5DED" w:rsidRDefault="000421E2" w:rsidP="005707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pl-PL"/>
        </w:rPr>
        <w:t>Wychowański</w:t>
      </w:r>
      <w:proofErr w:type="spellEnd"/>
      <w:r>
        <w:rPr>
          <w:rFonts w:ascii="Times New Roman" w:hAnsi="Times New Roman" w:cs="Times New Roman"/>
          <w:sz w:val="24"/>
          <w:szCs w:val="24"/>
          <w:lang w:val="pl-PL"/>
        </w:rPr>
        <w:t xml:space="preserve"> Sp. z o.o. </w:t>
      </w:r>
      <w:r w:rsidR="00795ED5">
        <w:rPr>
          <w:rFonts w:ascii="Times New Roman" w:hAnsi="Times New Roman" w:cs="Times New Roman"/>
          <w:sz w:val="24"/>
          <w:szCs w:val="24"/>
          <w:lang w:val="pl-PL"/>
        </w:rPr>
        <w:t>zwraca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się z </w:t>
      </w:r>
      <w:r w:rsidR="00795ED5">
        <w:rPr>
          <w:rFonts w:ascii="Times New Roman" w:hAnsi="Times New Roman" w:cs="Times New Roman"/>
          <w:sz w:val="24"/>
          <w:szCs w:val="24"/>
          <w:lang w:val="pl-PL"/>
        </w:rPr>
        <w:t xml:space="preserve">prośba </w:t>
      </w:r>
      <w:r w:rsidR="00D23B8F">
        <w:rPr>
          <w:rFonts w:ascii="Times New Roman" w:hAnsi="Times New Roman" w:cs="Times New Roman"/>
          <w:sz w:val="24"/>
          <w:szCs w:val="24"/>
          <w:lang w:val="pl-PL"/>
        </w:rPr>
        <w:t>o</w:t>
      </w:r>
      <w:r w:rsidR="00795ED5">
        <w:rPr>
          <w:rFonts w:ascii="Times New Roman" w:hAnsi="Times New Roman" w:cs="Times New Roman"/>
          <w:sz w:val="24"/>
          <w:szCs w:val="24"/>
          <w:lang w:val="pl-PL"/>
        </w:rPr>
        <w:t xml:space="preserve"> przedstawienie </w:t>
      </w:r>
      <w:r>
        <w:rPr>
          <w:rFonts w:ascii="Times New Roman" w:hAnsi="Times New Roman" w:cs="Times New Roman"/>
          <w:sz w:val="24"/>
          <w:szCs w:val="24"/>
          <w:lang w:val="pl-PL"/>
        </w:rPr>
        <w:t>ofert</w:t>
      </w:r>
      <w:r w:rsidR="00795ED5">
        <w:rPr>
          <w:rFonts w:ascii="Times New Roman" w:hAnsi="Times New Roman" w:cs="Times New Roman"/>
          <w:sz w:val="24"/>
          <w:szCs w:val="24"/>
          <w:lang w:val="pl-PL"/>
        </w:rPr>
        <w:t>y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na </w:t>
      </w:r>
      <w:r w:rsidR="00F028FD">
        <w:rPr>
          <w:rFonts w:ascii="Times New Roman" w:hAnsi="Times New Roman" w:cs="Times New Roman"/>
          <w:sz w:val="24"/>
          <w:szCs w:val="24"/>
          <w:lang w:val="pl-PL"/>
        </w:rPr>
        <w:t xml:space="preserve">dostawę </w:t>
      </w:r>
      <w:r w:rsidR="00DD3165">
        <w:rPr>
          <w:rFonts w:ascii="Times New Roman" w:hAnsi="Times New Roman" w:cs="Times New Roman"/>
          <w:sz w:val="24"/>
          <w:szCs w:val="24"/>
          <w:lang w:val="pl-PL"/>
        </w:rPr>
        <w:t>Implant</w:t>
      </w:r>
      <w:r w:rsidR="00F06330">
        <w:rPr>
          <w:rFonts w:ascii="Times New Roman" w:hAnsi="Times New Roman" w:cs="Times New Roman"/>
          <w:sz w:val="24"/>
          <w:szCs w:val="24"/>
          <w:lang w:val="pl-PL"/>
        </w:rPr>
        <w:t>ów</w:t>
      </w:r>
      <w:r w:rsidR="00DD3165">
        <w:rPr>
          <w:rFonts w:ascii="Times New Roman" w:hAnsi="Times New Roman" w:cs="Times New Roman"/>
          <w:sz w:val="24"/>
          <w:szCs w:val="24"/>
          <w:lang w:val="pl-PL"/>
        </w:rPr>
        <w:t xml:space="preserve"> do przygotowania próbek dla małych zwierząt</w:t>
      </w:r>
      <w:r w:rsidR="00F028FD" w:rsidRPr="00F028FD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2C795F">
        <w:rPr>
          <w:rFonts w:ascii="Times New Roman" w:hAnsi="Times New Roman" w:cs="Times New Roman"/>
          <w:sz w:val="24"/>
          <w:szCs w:val="24"/>
          <w:lang w:val="pl-PL"/>
        </w:rPr>
        <w:t xml:space="preserve">na potrzeby </w:t>
      </w:r>
      <w:r w:rsidR="00171DB6" w:rsidRPr="00D86704">
        <w:rPr>
          <w:rFonts w:ascii="Times New Roman" w:hAnsi="Times New Roman" w:cs="Times New Roman"/>
          <w:sz w:val="24"/>
          <w:szCs w:val="24"/>
          <w:lang w:val="pl-PL"/>
        </w:rPr>
        <w:t>projektu</w:t>
      </w:r>
      <w:r w:rsidR="00951070">
        <w:rPr>
          <w:rFonts w:ascii="Times New Roman" w:hAnsi="Times New Roman" w:cs="Times New Roman"/>
          <w:sz w:val="24"/>
          <w:szCs w:val="24"/>
          <w:lang w:val="pl-PL"/>
        </w:rPr>
        <w:t xml:space="preserve"> pt.</w:t>
      </w:r>
      <w:r w:rsidR="00951070" w:rsidRPr="00951070">
        <w:rPr>
          <w:rFonts w:ascii="Times New Roman" w:hAnsi="Times New Roman" w:cs="Times New Roman"/>
          <w:sz w:val="24"/>
          <w:szCs w:val="24"/>
          <w:lang w:val="pl-PL"/>
        </w:rPr>
        <w:t xml:space="preserve">: </w:t>
      </w:r>
      <w:r w:rsidR="00951070">
        <w:rPr>
          <w:rFonts w:ascii="Times New Roman" w:hAnsi="Times New Roman" w:cs="Times New Roman"/>
          <w:sz w:val="24"/>
          <w:szCs w:val="24"/>
          <w:lang w:val="pl-PL"/>
        </w:rPr>
        <w:t>„</w:t>
      </w:r>
      <w:proofErr w:type="spellStart"/>
      <w:r w:rsidR="00951070" w:rsidRPr="00951070">
        <w:rPr>
          <w:rFonts w:ascii="Times New Roman" w:hAnsi="Times New Roman" w:cs="Times New Roman"/>
          <w:i/>
          <w:iCs/>
          <w:sz w:val="24"/>
          <w:szCs w:val="24"/>
          <w:lang w:val="pl-PL"/>
        </w:rPr>
        <w:t>Osteogenne</w:t>
      </w:r>
      <w:proofErr w:type="spellEnd"/>
      <w:r w:rsidR="00951070" w:rsidRPr="00951070">
        <w:rPr>
          <w:rFonts w:ascii="Times New Roman" w:hAnsi="Times New Roman" w:cs="Times New Roman"/>
          <w:i/>
          <w:iCs/>
          <w:sz w:val="24"/>
          <w:szCs w:val="24"/>
          <w:lang w:val="pl-PL"/>
        </w:rPr>
        <w:t xml:space="preserve">, porowate, stomatologiczne implanty </w:t>
      </w:r>
      <w:proofErr w:type="spellStart"/>
      <w:r w:rsidR="00951070" w:rsidRPr="00951070">
        <w:rPr>
          <w:rFonts w:ascii="Times New Roman" w:hAnsi="Times New Roman" w:cs="Times New Roman"/>
          <w:i/>
          <w:iCs/>
          <w:sz w:val="24"/>
          <w:szCs w:val="24"/>
          <w:lang w:val="pl-PL"/>
        </w:rPr>
        <w:t>podokostnowe</w:t>
      </w:r>
      <w:proofErr w:type="spellEnd"/>
      <w:r w:rsidR="00951070" w:rsidRPr="00951070">
        <w:rPr>
          <w:rFonts w:ascii="Times New Roman" w:hAnsi="Times New Roman" w:cs="Times New Roman"/>
          <w:i/>
          <w:iCs/>
          <w:sz w:val="24"/>
          <w:szCs w:val="24"/>
          <w:lang w:val="pl-PL"/>
        </w:rPr>
        <w:t xml:space="preserve"> do atraumatycznego powszechnego stosowania u pacjentów z zanikiem podłoża kostnego</w:t>
      </w:r>
      <w:r w:rsidR="00951070">
        <w:rPr>
          <w:rFonts w:ascii="Times New Roman" w:hAnsi="Times New Roman" w:cs="Times New Roman"/>
          <w:i/>
          <w:iCs/>
          <w:sz w:val="24"/>
          <w:szCs w:val="24"/>
          <w:lang w:val="pl-PL"/>
        </w:rPr>
        <w:t>”</w:t>
      </w:r>
      <w:r w:rsidR="002E7726">
        <w:rPr>
          <w:rFonts w:ascii="Times New Roman" w:hAnsi="Times New Roman" w:cs="Times New Roman"/>
          <w:i/>
          <w:iCs/>
          <w:sz w:val="24"/>
          <w:szCs w:val="24"/>
          <w:lang w:val="pl-PL"/>
        </w:rPr>
        <w:t xml:space="preserve"> </w:t>
      </w:r>
      <w:r w:rsidR="002E7726" w:rsidRPr="002E7726">
        <w:rPr>
          <w:rFonts w:ascii="Times New Roman" w:hAnsi="Times New Roman" w:cs="Times New Roman"/>
          <w:sz w:val="24"/>
          <w:szCs w:val="24"/>
          <w:lang w:val="pl-PL"/>
        </w:rPr>
        <w:t>realizowanego zgodnie z Umowa o dofinansowanie nr FENG.01.01-IP.01-A0AS/24-00</w:t>
      </w:r>
      <w:r w:rsidR="000F5DED">
        <w:rPr>
          <w:rFonts w:ascii="Times New Roman" w:hAnsi="Times New Roman" w:cs="Times New Roman"/>
          <w:sz w:val="24"/>
          <w:szCs w:val="24"/>
          <w:lang w:val="pl-PL"/>
        </w:rPr>
        <w:t xml:space="preserve"> w ramach </w:t>
      </w:r>
      <w:r w:rsidR="000F5DED" w:rsidRPr="000F5DED">
        <w:rPr>
          <w:rFonts w:ascii="Times New Roman" w:hAnsi="Times New Roman" w:cs="Times New Roman"/>
          <w:sz w:val="24"/>
          <w:szCs w:val="24"/>
          <w:lang w:val="pl-PL"/>
        </w:rPr>
        <w:t>konkursu „Ścieżka SMART” 1 Priorytetu FENG</w:t>
      </w:r>
      <w:r w:rsidR="00717E46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0F5DED" w:rsidRPr="000F5DED">
        <w:rPr>
          <w:rFonts w:ascii="Times New Roman" w:hAnsi="Times New Roman" w:cs="Times New Roman"/>
          <w:sz w:val="24"/>
          <w:szCs w:val="24"/>
          <w:lang w:val="pl-PL"/>
        </w:rPr>
        <w:t>Wsparcie dla Przedsiębiorców</w:t>
      </w:r>
      <w:r w:rsidR="00FE07A4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4EE49DFE" w14:textId="77777777" w:rsidR="00997A65" w:rsidRPr="00D86704" w:rsidRDefault="00997A65" w:rsidP="0057075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14:paraId="53555128" w14:textId="5E71DC82" w:rsidR="001506DA" w:rsidRDefault="0061131E" w:rsidP="00794678">
      <w:pPr>
        <w:pStyle w:val="Nagwek2"/>
        <w:numPr>
          <w:ilvl w:val="0"/>
          <w:numId w:val="11"/>
        </w:numPr>
        <w:spacing w:before="0" w:line="360" w:lineRule="auto"/>
        <w:ind w:left="142" w:hanging="142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Informacja o </w:t>
      </w:r>
      <w:r w:rsidR="000A3339" w:rsidRPr="00D86704">
        <w:rPr>
          <w:rFonts w:ascii="Times New Roman" w:hAnsi="Times New Roman" w:cs="Times New Roman"/>
          <w:sz w:val="24"/>
          <w:szCs w:val="24"/>
          <w:lang w:val="pl-PL"/>
        </w:rPr>
        <w:t>Zamawiający</w:t>
      </w:r>
      <w:r>
        <w:rPr>
          <w:rFonts w:ascii="Times New Roman" w:hAnsi="Times New Roman" w:cs="Times New Roman"/>
          <w:sz w:val="24"/>
          <w:szCs w:val="24"/>
          <w:lang w:val="pl-PL"/>
        </w:rPr>
        <w:t>m</w:t>
      </w:r>
      <w:r w:rsidR="001506DA" w:rsidRPr="00D86704">
        <w:rPr>
          <w:rFonts w:ascii="Times New Roman" w:hAnsi="Times New Roman" w:cs="Times New Roman"/>
          <w:sz w:val="24"/>
          <w:szCs w:val="24"/>
          <w:lang w:val="pl-PL"/>
        </w:rPr>
        <w:t>:</w:t>
      </w:r>
    </w:p>
    <w:p w14:paraId="0B173E08" w14:textId="77777777" w:rsidR="00562026" w:rsidRPr="00A269E3" w:rsidRDefault="000A3339" w:rsidP="00570757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proofErr w:type="spellStart"/>
      <w:r w:rsidRPr="00A269E3">
        <w:rPr>
          <w:rFonts w:ascii="Times New Roman" w:hAnsi="Times New Roman" w:cs="Times New Roman"/>
          <w:b/>
          <w:bCs/>
          <w:sz w:val="24"/>
          <w:szCs w:val="24"/>
          <w:lang w:val="pl-PL"/>
        </w:rPr>
        <w:t>Wychowański</w:t>
      </w:r>
      <w:proofErr w:type="spellEnd"/>
      <w:r w:rsidRPr="00A269E3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Spółka z ograniczoną odpowiedzialnością</w:t>
      </w:r>
    </w:p>
    <w:p w14:paraId="1F3D9E2E" w14:textId="77777777" w:rsidR="00562026" w:rsidRPr="00A269E3" w:rsidRDefault="000A3339" w:rsidP="00570757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A269E3">
        <w:rPr>
          <w:rFonts w:ascii="Times New Roman" w:hAnsi="Times New Roman" w:cs="Times New Roman"/>
          <w:b/>
          <w:bCs/>
          <w:sz w:val="24"/>
          <w:szCs w:val="24"/>
          <w:lang w:val="pl-PL"/>
        </w:rPr>
        <w:t>Adres: ul. Rakowiecka 9/33, 02-517 Warszawa</w:t>
      </w:r>
    </w:p>
    <w:p w14:paraId="19EA1A96" w14:textId="77777777" w:rsidR="00562026" w:rsidRPr="00D86704" w:rsidRDefault="000A3339" w:rsidP="005707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D86704">
        <w:rPr>
          <w:rFonts w:ascii="Times New Roman" w:hAnsi="Times New Roman" w:cs="Times New Roman"/>
          <w:sz w:val="24"/>
          <w:szCs w:val="24"/>
          <w:lang w:val="pl-PL"/>
        </w:rPr>
        <w:t>KRS: 0000215028</w:t>
      </w:r>
      <w:r w:rsidR="001506DA" w:rsidRPr="00D86704"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r w:rsidRPr="00D86704">
        <w:rPr>
          <w:rFonts w:ascii="Times New Roman" w:hAnsi="Times New Roman" w:cs="Times New Roman"/>
          <w:sz w:val="24"/>
          <w:szCs w:val="24"/>
          <w:lang w:val="pl-PL"/>
        </w:rPr>
        <w:t>NIP: 5213304519</w:t>
      </w:r>
      <w:r w:rsidR="001506DA" w:rsidRPr="00D86704"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r w:rsidRPr="00D86704">
        <w:rPr>
          <w:rFonts w:ascii="Times New Roman" w:hAnsi="Times New Roman" w:cs="Times New Roman"/>
          <w:sz w:val="24"/>
          <w:szCs w:val="24"/>
          <w:lang w:val="pl-PL"/>
        </w:rPr>
        <w:t>REGON: 015811310</w:t>
      </w:r>
    </w:p>
    <w:p w14:paraId="79DBAE29" w14:textId="663ADBE0" w:rsidR="00503EEB" w:rsidRPr="00503EEB" w:rsidRDefault="00503EEB" w:rsidP="00794678">
      <w:pPr>
        <w:pStyle w:val="Nagwek2"/>
        <w:numPr>
          <w:ilvl w:val="0"/>
          <w:numId w:val="11"/>
        </w:numPr>
        <w:spacing w:before="0" w:line="360" w:lineRule="auto"/>
        <w:ind w:left="142" w:hanging="142"/>
        <w:rPr>
          <w:rFonts w:ascii="Times New Roman" w:hAnsi="Times New Roman" w:cs="Times New Roman"/>
          <w:sz w:val="24"/>
          <w:szCs w:val="24"/>
          <w:lang w:val="pl-PL"/>
        </w:rPr>
      </w:pPr>
      <w:r w:rsidRPr="00503EEB">
        <w:rPr>
          <w:rFonts w:ascii="Times New Roman" w:hAnsi="Times New Roman" w:cs="Times New Roman"/>
          <w:sz w:val="24"/>
          <w:szCs w:val="24"/>
          <w:lang w:val="pl-PL"/>
        </w:rPr>
        <w:t>Miejsce i sposób składania ofert:</w:t>
      </w:r>
    </w:p>
    <w:p w14:paraId="758CF81C" w14:textId="5EDEAC14" w:rsidR="00023370" w:rsidRDefault="00503EEB" w:rsidP="00794678">
      <w:pPr>
        <w:pStyle w:val="Akapitzlist"/>
        <w:numPr>
          <w:ilvl w:val="0"/>
          <w:numId w:val="26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E21D7">
        <w:rPr>
          <w:rFonts w:ascii="Times New Roman" w:hAnsi="Times New Roman" w:cs="Times New Roman"/>
          <w:sz w:val="24"/>
          <w:szCs w:val="24"/>
          <w:lang w:val="pl-PL"/>
        </w:rPr>
        <w:t xml:space="preserve">Termin składania ofert: </w:t>
      </w:r>
      <w:r w:rsidRPr="005E21D7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do dnia </w:t>
      </w:r>
      <w:r w:rsidR="006A7FF4">
        <w:rPr>
          <w:rFonts w:ascii="Times New Roman" w:hAnsi="Times New Roman" w:cs="Times New Roman"/>
          <w:b/>
          <w:bCs/>
          <w:sz w:val="24"/>
          <w:szCs w:val="24"/>
          <w:lang w:val="pl-PL"/>
        </w:rPr>
        <w:t>23.03.2026 r.</w:t>
      </w:r>
      <w:r w:rsidR="00897D3E" w:rsidRPr="005E21D7">
        <w:rPr>
          <w:rFonts w:ascii="Times New Roman" w:hAnsi="Times New Roman" w:cs="Times New Roman"/>
          <w:sz w:val="24"/>
          <w:szCs w:val="24"/>
          <w:lang w:val="pl-PL"/>
        </w:rPr>
        <w:t xml:space="preserve"> wyłącznie</w:t>
      </w:r>
      <w:r w:rsidRPr="005E21D7">
        <w:rPr>
          <w:rFonts w:ascii="Times New Roman" w:hAnsi="Times New Roman" w:cs="Times New Roman"/>
          <w:sz w:val="24"/>
          <w:szCs w:val="24"/>
          <w:lang w:val="pl-PL"/>
        </w:rPr>
        <w:t xml:space="preserve"> za pośrednictwem platformy </w:t>
      </w:r>
      <w:r w:rsidR="00053420" w:rsidRPr="005E21D7">
        <w:rPr>
          <w:rFonts w:ascii="Times New Roman" w:hAnsi="Times New Roman" w:cs="Times New Roman"/>
          <w:sz w:val="24"/>
          <w:szCs w:val="24"/>
          <w:lang w:val="pl-PL"/>
        </w:rPr>
        <w:t xml:space="preserve">Baza Konkurencyjności </w:t>
      </w:r>
      <w:hyperlink r:id="rId8" w:history="1">
        <w:r w:rsidR="005E21D7" w:rsidRPr="00C17E39">
          <w:rPr>
            <w:rStyle w:val="Hipercze"/>
            <w:rFonts w:ascii="Times New Roman" w:hAnsi="Times New Roman" w:cs="Times New Roman"/>
            <w:sz w:val="24"/>
            <w:szCs w:val="24"/>
            <w:lang w:val="pl-PL"/>
          </w:rPr>
          <w:t>https://bazakonkurencyjnosci.funduszeeuropejskie.gov.pl/</w:t>
        </w:r>
      </w:hyperlink>
      <w:r w:rsidRPr="005E21D7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</w:p>
    <w:p w14:paraId="36FD577A" w14:textId="17CB83D3" w:rsidR="00503EEB" w:rsidRDefault="00503EEB" w:rsidP="00794678">
      <w:pPr>
        <w:pStyle w:val="Akapitzlist"/>
        <w:numPr>
          <w:ilvl w:val="0"/>
          <w:numId w:val="26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E21D7">
        <w:rPr>
          <w:rFonts w:ascii="Times New Roman" w:hAnsi="Times New Roman" w:cs="Times New Roman"/>
          <w:sz w:val="24"/>
          <w:szCs w:val="24"/>
          <w:lang w:val="pl-PL"/>
        </w:rPr>
        <w:t>Oferty złożone po terminie nie będą rozpatrywane.</w:t>
      </w:r>
    </w:p>
    <w:p w14:paraId="2BA43041" w14:textId="610E35AA" w:rsidR="00845C70" w:rsidRDefault="00845C70" w:rsidP="00794678">
      <w:pPr>
        <w:pStyle w:val="Nagwek2"/>
        <w:numPr>
          <w:ilvl w:val="0"/>
          <w:numId w:val="11"/>
        </w:numPr>
        <w:spacing w:before="0" w:line="360" w:lineRule="auto"/>
        <w:ind w:left="142" w:hanging="142"/>
        <w:rPr>
          <w:rFonts w:ascii="Times New Roman" w:hAnsi="Times New Roman" w:cs="Times New Roman"/>
          <w:sz w:val="24"/>
          <w:szCs w:val="24"/>
          <w:lang w:val="pl-PL"/>
        </w:rPr>
      </w:pPr>
      <w:r w:rsidRPr="00845C70">
        <w:rPr>
          <w:rFonts w:ascii="Times New Roman" w:hAnsi="Times New Roman" w:cs="Times New Roman"/>
          <w:sz w:val="24"/>
          <w:szCs w:val="24"/>
          <w:lang w:val="pl-PL"/>
        </w:rPr>
        <w:lastRenderedPageBreak/>
        <w:t>Tryb udzielenia zamówienia</w:t>
      </w:r>
    </w:p>
    <w:p w14:paraId="32367793" w14:textId="5E5C9231" w:rsidR="005B135F" w:rsidRPr="009712D9" w:rsidRDefault="005B135F" w:rsidP="00794678">
      <w:pPr>
        <w:pStyle w:val="Akapitzlist"/>
        <w:numPr>
          <w:ilvl w:val="1"/>
          <w:numId w:val="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712D9">
        <w:rPr>
          <w:rFonts w:ascii="Times New Roman" w:hAnsi="Times New Roman" w:cs="Times New Roman"/>
          <w:sz w:val="24"/>
          <w:szCs w:val="24"/>
          <w:lang w:val="pl-PL"/>
        </w:rPr>
        <w:t>Postępowanie o udzielenie zamówienia jest prowadzone w oparciu o zasadę konkurencyjności określoną w „Wytycznych dotyczących kwalifikowalności wydatków na lata 2021-2027”.</w:t>
      </w:r>
    </w:p>
    <w:p w14:paraId="52EF19A6" w14:textId="2273DEDC" w:rsidR="003103E0" w:rsidRDefault="005B135F" w:rsidP="00794678">
      <w:pPr>
        <w:pStyle w:val="Akapitzlist"/>
        <w:numPr>
          <w:ilvl w:val="1"/>
          <w:numId w:val="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352A4">
        <w:rPr>
          <w:rFonts w:ascii="Times New Roman" w:hAnsi="Times New Roman" w:cs="Times New Roman"/>
          <w:sz w:val="24"/>
          <w:szCs w:val="24"/>
          <w:lang w:val="pl-PL"/>
        </w:rPr>
        <w:t xml:space="preserve">Postępowanie nie jest prowadzone w oparciu o przepisy ustawy z dnia 11 września 2019 r. </w:t>
      </w:r>
      <w:r w:rsidR="000F2548">
        <w:rPr>
          <w:rFonts w:ascii="Times New Roman" w:hAnsi="Times New Roman" w:cs="Times New Roman"/>
          <w:sz w:val="24"/>
          <w:szCs w:val="24"/>
          <w:lang w:val="pl-PL"/>
        </w:rPr>
        <w:t>–</w:t>
      </w:r>
      <w:r w:rsidRPr="00F352A4">
        <w:rPr>
          <w:rFonts w:ascii="Times New Roman" w:hAnsi="Times New Roman" w:cs="Times New Roman"/>
          <w:sz w:val="24"/>
          <w:szCs w:val="24"/>
          <w:lang w:val="pl-PL"/>
        </w:rPr>
        <w:t xml:space="preserve"> Prawo Zamówień Publicznych.</w:t>
      </w:r>
    </w:p>
    <w:p w14:paraId="58DC5579" w14:textId="3011B1D9" w:rsidR="00562026" w:rsidRDefault="000A3339" w:rsidP="00794678">
      <w:pPr>
        <w:pStyle w:val="Nagwek2"/>
        <w:numPr>
          <w:ilvl w:val="0"/>
          <w:numId w:val="11"/>
        </w:numPr>
        <w:spacing w:before="0" w:line="360" w:lineRule="auto"/>
        <w:ind w:left="142" w:hanging="142"/>
        <w:rPr>
          <w:rFonts w:ascii="Times New Roman" w:hAnsi="Times New Roman" w:cs="Times New Roman"/>
          <w:sz w:val="24"/>
          <w:szCs w:val="24"/>
          <w:lang w:val="pl-PL"/>
        </w:rPr>
      </w:pPr>
      <w:r w:rsidRPr="00D86704">
        <w:rPr>
          <w:rFonts w:ascii="Times New Roman" w:hAnsi="Times New Roman" w:cs="Times New Roman"/>
          <w:sz w:val="24"/>
          <w:szCs w:val="24"/>
          <w:lang w:val="pl-PL"/>
        </w:rPr>
        <w:t>Przedmiot zamówienia</w:t>
      </w:r>
    </w:p>
    <w:p w14:paraId="797CE629" w14:textId="6F66FE0D" w:rsidR="00AB2C68" w:rsidRPr="00B32F66" w:rsidRDefault="00AB2C68" w:rsidP="00794678">
      <w:pPr>
        <w:pStyle w:val="Akapitzlist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B32F66">
        <w:rPr>
          <w:rFonts w:ascii="Times New Roman" w:hAnsi="Times New Roman" w:cs="Times New Roman"/>
          <w:sz w:val="24"/>
          <w:szCs w:val="24"/>
          <w:lang w:val="pl-PL"/>
        </w:rPr>
        <w:t xml:space="preserve">Przedmiotem zamówienia jest dostawa </w:t>
      </w:r>
      <w:r w:rsidR="006A7FF4" w:rsidRPr="006A7FF4">
        <w:rPr>
          <w:rFonts w:ascii="Times New Roman" w:hAnsi="Times New Roman" w:cs="Times New Roman"/>
          <w:b/>
          <w:bCs/>
          <w:sz w:val="24"/>
          <w:szCs w:val="24"/>
          <w:lang w:val="pl-PL"/>
        </w:rPr>
        <w:t>implantów</w:t>
      </w:r>
      <w:r w:rsidR="00CE1F69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do przygotowania próbek dla małych zwierząt </w:t>
      </w:r>
      <w:r w:rsidR="006A7FF4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B32F66">
        <w:rPr>
          <w:rFonts w:ascii="Times New Roman" w:hAnsi="Times New Roman" w:cs="Times New Roman"/>
          <w:sz w:val="24"/>
          <w:szCs w:val="24"/>
          <w:lang w:val="pl-PL"/>
        </w:rPr>
        <w:t xml:space="preserve">Zamówienie </w:t>
      </w:r>
      <w:r w:rsidR="009715FA">
        <w:rPr>
          <w:rFonts w:ascii="Times New Roman" w:hAnsi="Times New Roman" w:cs="Times New Roman"/>
          <w:sz w:val="24"/>
          <w:szCs w:val="24"/>
          <w:lang w:val="pl-PL"/>
        </w:rPr>
        <w:t>nie jest podzielone na części.</w:t>
      </w:r>
    </w:p>
    <w:p w14:paraId="7ABAAED5" w14:textId="77777777" w:rsidR="00D93A83" w:rsidRPr="00D3045A" w:rsidRDefault="00D93A83" w:rsidP="00794678">
      <w:pPr>
        <w:pStyle w:val="Akapitzlist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D93A83">
        <w:rPr>
          <w:rFonts w:ascii="Times New Roman" w:hAnsi="Times New Roman" w:cs="Times New Roman"/>
          <w:sz w:val="24"/>
          <w:szCs w:val="24"/>
          <w:lang w:val="pl-PL"/>
        </w:rPr>
        <w:t>Nazwa i kod określony przez Wspólny Słownik Zamówień (CPV)</w:t>
      </w:r>
      <w:r w:rsidRPr="00D3045A">
        <w:rPr>
          <w:rFonts w:ascii="Times New Roman" w:hAnsi="Times New Roman" w:cs="Times New Roman"/>
          <w:sz w:val="24"/>
          <w:szCs w:val="24"/>
          <w:lang w:val="pl-PL"/>
        </w:rPr>
        <w:t>:</w:t>
      </w:r>
    </w:p>
    <w:p w14:paraId="3E86C6E2" w14:textId="13724C53" w:rsidR="00D93A83" w:rsidRPr="00630B2C" w:rsidRDefault="006A7FF4" w:rsidP="00D93A8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6A7FF4">
        <w:rPr>
          <w:rFonts w:ascii="Times New Roman" w:hAnsi="Times New Roman" w:cs="Times New Roman"/>
          <w:b/>
          <w:bCs/>
          <w:sz w:val="24"/>
          <w:szCs w:val="24"/>
        </w:rPr>
        <w:t>33132000-4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Implanty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stomatologiczne</w:t>
      </w:r>
      <w:proofErr w:type="spellEnd"/>
    </w:p>
    <w:p w14:paraId="06EFD319" w14:textId="1B36D53A" w:rsidR="009715FA" w:rsidRDefault="009715FA" w:rsidP="00794678">
      <w:pPr>
        <w:pStyle w:val="Akapitzlist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Opis</w:t>
      </w:r>
      <w:r w:rsidR="00B80088">
        <w:rPr>
          <w:rFonts w:ascii="Times New Roman" w:hAnsi="Times New Roman" w:cs="Times New Roman"/>
          <w:sz w:val="24"/>
          <w:szCs w:val="24"/>
          <w:lang w:val="pl-PL"/>
        </w:rPr>
        <w:t xml:space="preserve"> i zakres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przedmiotu zamówienia</w:t>
      </w:r>
    </w:p>
    <w:p w14:paraId="1D9EE4AD" w14:textId="77777777" w:rsidR="009715FA" w:rsidRDefault="009715FA" w:rsidP="009715FA">
      <w:pPr>
        <w:spacing w:line="240" w:lineRule="auto"/>
      </w:pPr>
      <w:r>
        <w:t xml:space="preserve">- 35 </w:t>
      </w:r>
      <w:proofErr w:type="spellStart"/>
      <w:r>
        <w:t>zestawów</w:t>
      </w:r>
      <w:proofErr w:type="spellEnd"/>
      <w:r>
        <w:t xml:space="preserve"> </w:t>
      </w:r>
      <w:proofErr w:type="spellStart"/>
      <w:r>
        <w:t>stomatologicznych</w:t>
      </w:r>
      <w:proofErr w:type="spellEnd"/>
      <w:r>
        <w:t xml:space="preserve"> </w:t>
      </w:r>
      <w:proofErr w:type="spellStart"/>
      <w:r>
        <w:t>implantów</w:t>
      </w:r>
      <w:proofErr w:type="spellEnd"/>
      <w:r>
        <w:t xml:space="preserve"> </w:t>
      </w:r>
      <w:proofErr w:type="spellStart"/>
      <w:r>
        <w:t>stożkowych</w:t>
      </w:r>
      <w:proofErr w:type="spellEnd"/>
      <w:r>
        <w:t xml:space="preserve">, </w:t>
      </w:r>
      <w:proofErr w:type="spellStart"/>
      <w:r>
        <w:t>samogwintujących</w:t>
      </w:r>
      <w:proofErr w:type="spellEnd"/>
      <w:r>
        <w:t xml:space="preserve"> z </w:t>
      </w:r>
      <w:proofErr w:type="spellStart"/>
      <w:r>
        <w:t>wewnętrznym</w:t>
      </w:r>
      <w:proofErr w:type="spellEnd"/>
      <w:r>
        <w:t xml:space="preserve"> </w:t>
      </w:r>
      <w:proofErr w:type="spellStart"/>
      <w:r>
        <w:t>hexem</w:t>
      </w:r>
      <w:proofErr w:type="spellEnd"/>
      <w:r>
        <w:t xml:space="preserve"> </w:t>
      </w:r>
      <w:proofErr w:type="spellStart"/>
      <w:r>
        <w:t>wykonanych</w:t>
      </w:r>
      <w:proofErr w:type="spellEnd"/>
      <w:r>
        <w:t xml:space="preserve"> ze </w:t>
      </w:r>
      <w:proofErr w:type="spellStart"/>
      <w:r>
        <w:t>stopu</w:t>
      </w:r>
      <w:proofErr w:type="spellEnd"/>
      <w:r>
        <w:t xml:space="preserve"> </w:t>
      </w:r>
      <w:proofErr w:type="spellStart"/>
      <w:r>
        <w:t>tytanu</w:t>
      </w:r>
      <w:proofErr w:type="spellEnd"/>
      <w:r>
        <w:t xml:space="preserve"> </w:t>
      </w:r>
      <w:proofErr w:type="spellStart"/>
      <w:r>
        <w:t>klasy</w:t>
      </w:r>
      <w:proofErr w:type="spellEnd"/>
      <w:r>
        <w:t xml:space="preserve"> 5.</w:t>
      </w:r>
    </w:p>
    <w:p w14:paraId="73B7924B" w14:textId="273868B2" w:rsidR="009715FA" w:rsidRDefault="009715FA" w:rsidP="009715FA">
      <w:pPr>
        <w:spacing w:line="240" w:lineRule="auto"/>
      </w:pPr>
      <w:r>
        <w:t>-</w:t>
      </w:r>
      <w:proofErr w:type="spellStart"/>
      <w:r>
        <w:t>Średnice</w:t>
      </w:r>
      <w:proofErr w:type="spellEnd"/>
      <w:r>
        <w:t xml:space="preserve"> </w:t>
      </w:r>
      <w:proofErr w:type="spellStart"/>
      <w:r>
        <w:t>implantów</w:t>
      </w:r>
      <w:proofErr w:type="spellEnd"/>
      <w:r>
        <w:t xml:space="preserve"> 3,25; 3,75 </w:t>
      </w:r>
      <w:proofErr w:type="spellStart"/>
      <w:r>
        <w:t>oraz</w:t>
      </w:r>
      <w:proofErr w:type="spellEnd"/>
      <w:r>
        <w:t xml:space="preserve"> 4,2.</w:t>
      </w:r>
    </w:p>
    <w:p w14:paraId="64743218" w14:textId="6E682D30" w:rsidR="009715FA" w:rsidRDefault="009715FA" w:rsidP="009715FA">
      <w:pPr>
        <w:spacing w:line="240" w:lineRule="auto"/>
      </w:pPr>
      <w:r>
        <w:t>-</w:t>
      </w:r>
      <w:proofErr w:type="spellStart"/>
      <w:r>
        <w:t>Akcesoria</w:t>
      </w:r>
      <w:proofErr w:type="spellEnd"/>
      <w:r>
        <w:t xml:space="preserve"> </w:t>
      </w:r>
      <w:proofErr w:type="spellStart"/>
      <w:r>
        <w:t>obejmujące</w:t>
      </w:r>
      <w:proofErr w:type="spellEnd"/>
      <w:r>
        <w:t xml:space="preserve">: </w:t>
      </w:r>
      <w:proofErr w:type="spellStart"/>
      <w:r>
        <w:t>bazy</w:t>
      </w:r>
      <w:proofErr w:type="spellEnd"/>
      <w:r>
        <w:t xml:space="preserve"> </w:t>
      </w:r>
      <w:proofErr w:type="spellStart"/>
      <w:r>
        <w:t>tytanowe</w:t>
      </w:r>
      <w:proofErr w:type="spellEnd"/>
      <w:r>
        <w:t xml:space="preserve">, </w:t>
      </w:r>
      <w:proofErr w:type="spellStart"/>
      <w:r>
        <w:t>łączniki</w:t>
      </w:r>
      <w:proofErr w:type="spellEnd"/>
      <w:r>
        <w:t xml:space="preserve"> </w:t>
      </w:r>
      <w:proofErr w:type="spellStart"/>
      <w:r>
        <w:t>proste</w:t>
      </w:r>
      <w:proofErr w:type="spellEnd"/>
      <w:r>
        <w:t xml:space="preserve"> </w:t>
      </w:r>
      <w:proofErr w:type="spellStart"/>
      <w:r w:rsidR="004A4D8F">
        <w:t>i</w:t>
      </w:r>
      <w:proofErr w:type="spellEnd"/>
      <w:r w:rsidR="004A4D8F">
        <w:t xml:space="preserve"> </w:t>
      </w:r>
      <w:proofErr w:type="spellStart"/>
      <w:r>
        <w:t>kątowe</w:t>
      </w:r>
      <w:proofErr w:type="spellEnd"/>
      <w:r>
        <w:t xml:space="preserve"> o </w:t>
      </w:r>
      <w:proofErr w:type="spellStart"/>
      <w:r>
        <w:t>małej</w:t>
      </w:r>
      <w:proofErr w:type="spellEnd"/>
      <w:r>
        <w:t xml:space="preserve"> </w:t>
      </w:r>
      <w:proofErr w:type="spellStart"/>
      <w:r>
        <w:t>kątowości</w:t>
      </w:r>
      <w:proofErr w:type="spellEnd"/>
      <w:r>
        <w:t xml:space="preserve"> (10-15 </w:t>
      </w:r>
      <w:proofErr w:type="spellStart"/>
      <w:r>
        <w:t>stopni</w:t>
      </w:r>
      <w:proofErr w:type="spellEnd"/>
      <w:r>
        <w:t xml:space="preserve">)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dużej</w:t>
      </w:r>
      <w:proofErr w:type="spellEnd"/>
      <w:r>
        <w:t xml:space="preserve"> </w:t>
      </w:r>
      <w:proofErr w:type="spellStart"/>
      <w:r>
        <w:t>kątowości</w:t>
      </w:r>
      <w:proofErr w:type="spellEnd"/>
      <w:r>
        <w:t xml:space="preserve"> (20 </w:t>
      </w:r>
      <w:proofErr w:type="spellStart"/>
      <w:r>
        <w:t>lub</w:t>
      </w:r>
      <w:proofErr w:type="spellEnd"/>
      <w:r>
        <w:t xml:space="preserve"> 25 </w:t>
      </w:r>
      <w:proofErr w:type="spellStart"/>
      <w:r>
        <w:t>stopni</w:t>
      </w:r>
      <w:proofErr w:type="spellEnd"/>
      <w:r>
        <w:t xml:space="preserve">),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śruby</w:t>
      </w:r>
      <w:proofErr w:type="spellEnd"/>
      <w:r>
        <w:t xml:space="preserve"> </w:t>
      </w:r>
      <w:proofErr w:type="spellStart"/>
      <w:r>
        <w:t>zamykające</w:t>
      </w:r>
      <w:proofErr w:type="spellEnd"/>
      <w:r>
        <w:t xml:space="preserve"> </w:t>
      </w:r>
      <w:r w:rsidR="000F2548">
        <w:t>I</w:t>
      </w:r>
      <w:r>
        <w:t xml:space="preserve"> </w:t>
      </w:r>
      <w:proofErr w:type="spellStart"/>
      <w:r>
        <w:t>śruby</w:t>
      </w:r>
      <w:proofErr w:type="spellEnd"/>
      <w:r>
        <w:t xml:space="preserve"> </w:t>
      </w:r>
      <w:proofErr w:type="spellStart"/>
      <w:r>
        <w:t>gojące</w:t>
      </w:r>
      <w:proofErr w:type="spellEnd"/>
      <w:r>
        <w:t xml:space="preserve"> do </w:t>
      </w:r>
      <w:proofErr w:type="spellStart"/>
      <w:r>
        <w:t>każdego</w:t>
      </w:r>
      <w:proofErr w:type="spellEnd"/>
      <w:r>
        <w:t xml:space="preserve"> </w:t>
      </w:r>
      <w:proofErr w:type="spellStart"/>
      <w:r w:rsidR="00F04AE6">
        <w:t>i</w:t>
      </w:r>
      <w:r w:rsidR="000F2548">
        <w:t>mplant</w:t>
      </w:r>
      <w:r w:rsidR="00F04AE6">
        <w:t>u</w:t>
      </w:r>
      <w:proofErr w:type="spellEnd"/>
      <w:r>
        <w:t>.</w:t>
      </w:r>
    </w:p>
    <w:p w14:paraId="58B29D75" w14:textId="77777777" w:rsidR="009715FA" w:rsidRDefault="009715FA" w:rsidP="009715FA">
      <w:pPr>
        <w:spacing w:line="240" w:lineRule="auto"/>
      </w:pPr>
      <w:r>
        <w:t>-</w:t>
      </w:r>
      <w:proofErr w:type="spellStart"/>
      <w:r>
        <w:t>Długości</w:t>
      </w:r>
      <w:proofErr w:type="spellEnd"/>
      <w:r>
        <w:t xml:space="preserve"> </w:t>
      </w:r>
      <w:proofErr w:type="spellStart"/>
      <w:r>
        <w:t>implantów</w:t>
      </w:r>
      <w:proofErr w:type="spellEnd"/>
      <w:r>
        <w:t xml:space="preserve"> </w:t>
      </w:r>
      <w:proofErr w:type="spellStart"/>
      <w:r>
        <w:t>zostaną</w:t>
      </w:r>
      <w:proofErr w:type="spellEnd"/>
      <w:r>
        <w:t xml:space="preserve"> </w:t>
      </w:r>
      <w:proofErr w:type="spellStart"/>
      <w:r>
        <w:t>wskazane</w:t>
      </w:r>
      <w:proofErr w:type="spellEnd"/>
      <w:r>
        <w:t xml:space="preserve"> z </w:t>
      </w:r>
      <w:proofErr w:type="spellStart"/>
      <w:r>
        <w:t>katalogu</w:t>
      </w:r>
      <w:proofErr w:type="spellEnd"/>
      <w:r>
        <w:t xml:space="preserve"> </w:t>
      </w:r>
      <w:proofErr w:type="spellStart"/>
      <w:r>
        <w:t>firmy</w:t>
      </w:r>
      <w:proofErr w:type="spellEnd"/>
      <w:r>
        <w:t xml:space="preserve">, </w:t>
      </w:r>
      <w:proofErr w:type="spellStart"/>
      <w:r>
        <w:t>która</w:t>
      </w:r>
      <w:proofErr w:type="spellEnd"/>
      <w:r>
        <w:t xml:space="preserve"> </w:t>
      </w:r>
      <w:proofErr w:type="spellStart"/>
      <w:r>
        <w:t>wygra</w:t>
      </w:r>
      <w:proofErr w:type="spellEnd"/>
      <w:r>
        <w:t xml:space="preserve"> </w:t>
      </w:r>
      <w:proofErr w:type="spellStart"/>
      <w:r>
        <w:t>postępowanie</w:t>
      </w:r>
      <w:proofErr w:type="spellEnd"/>
      <w:r>
        <w:t xml:space="preserve"> </w:t>
      </w:r>
      <w:proofErr w:type="spellStart"/>
      <w:r>
        <w:t>wg</w:t>
      </w:r>
      <w:proofErr w:type="spellEnd"/>
      <w:r>
        <w:t xml:space="preserve">. </w:t>
      </w:r>
      <w:proofErr w:type="spellStart"/>
      <w:r>
        <w:t>Indywidualnej</w:t>
      </w:r>
      <w:proofErr w:type="spellEnd"/>
      <w:r>
        <w:t xml:space="preserve"> </w:t>
      </w:r>
      <w:proofErr w:type="spellStart"/>
      <w:r>
        <w:t>specyfikacji</w:t>
      </w:r>
      <w:proofErr w:type="spellEnd"/>
      <w:r>
        <w:t>.</w:t>
      </w:r>
    </w:p>
    <w:p w14:paraId="574F6A11" w14:textId="7CB6D737" w:rsidR="009715FA" w:rsidRDefault="009715FA" w:rsidP="009715FA">
      <w:pPr>
        <w:spacing w:line="240" w:lineRule="auto"/>
      </w:pPr>
      <w:r>
        <w:t>-</w:t>
      </w:r>
      <w:proofErr w:type="spellStart"/>
      <w:r>
        <w:t>Powierzchnia</w:t>
      </w:r>
      <w:proofErr w:type="spellEnd"/>
      <w:r>
        <w:t xml:space="preserve"> </w:t>
      </w:r>
      <w:proofErr w:type="spellStart"/>
      <w:r>
        <w:t>implantów</w:t>
      </w:r>
      <w:proofErr w:type="spellEnd"/>
      <w:r>
        <w:t xml:space="preserve"> </w:t>
      </w:r>
      <w:proofErr w:type="spellStart"/>
      <w:r>
        <w:t>piaskowana</w:t>
      </w:r>
      <w:proofErr w:type="spellEnd"/>
      <w:r>
        <w:t xml:space="preserve"> </w:t>
      </w:r>
      <w:r w:rsidR="000F2548">
        <w:t>I</w:t>
      </w:r>
      <w:r>
        <w:t xml:space="preserve"> </w:t>
      </w:r>
      <w:proofErr w:type="spellStart"/>
      <w:r>
        <w:t>wytrawiana</w:t>
      </w:r>
      <w:proofErr w:type="spellEnd"/>
      <w:r>
        <w:t xml:space="preserve"> </w:t>
      </w:r>
      <w:proofErr w:type="spellStart"/>
      <w:r>
        <w:t>kwasem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oczyszczona</w:t>
      </w:r>
      <w:proofErr w:type="spellEnd"/>
      <w:r>
        <w:t xml:space="preserve"> </w:t>
      </w:r>
      <w:proofErr w:type="spellStart"/>
      <w:r>
        <w:t>metodą</w:t>
      </w:r>
      <w:proofErr w:type="spellEnd"/>
      <w:r>
        <w:t xml:space="preserve"> UPW.</w:t>
      </w:r>
    </w:p>
    <w:p w14:paraId="1CA502D7" w14:textId="48B43D67" w:rsidR="009715FA" w:rsidRDefault="009715FA" w:rsidP="009715FA">
      <w:pPr>
        <w:spacing w:line="240" w:lineRule="auto"/>
      </w:pPr>
      <w:r>
        <w:t>-Szyjka</w:t>
      </w:r>
      <w:r w:rsidR="00DD767D">
        <w:t xml:space="preserve"> </w:t>
      </w:r>
      <w:proofErr w:type="spellStart"/>
      <w:r w:rsidR="007D7BB0">
        <w:t>im</w:t>
      </w:r>
      <w:r w:rsidR="000F2548">
        <w:t>plant</w:t>
      </w:r>
      <w:r w:rsidR="00DD767D">
        <w:t>u</w:t>
      </w:r>
      <w:proofErr w:type="spellEnd"/>
      <w:r w:rsidR="00DD767D">
        <w:t xml:space="preserve"> </w:t>
      </w:r>
      <w:proofErr w:type="spellStart"/>
      <w:r>
        <w:t>poddana</w:t>
      </w:r>
      <w:proofErr w:type="spellEnd"/>
      <w:r>
        <w:t xml:space="preserve"> </w:t>
      </w:r>
      <w:proofErr w:type="spellStart"/>
      <w:r>
        <w:t>obróbce</w:t>
      </w:r>
      <w:proofErr w:type="spellEnd"/>
      <w:r>
        <w:t xml:space="preserve"> </w:t>
      </w:r>
      <w:proofErr w:type="spellStart"/>
      <w:r>
        <w:t>mechanicznej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wysokość</w:t>
      </w:r>
      <w:proofErr w:type="spellEnd"/>
      <w:r>
        <w:t xml:space="preserve"> minimum 1.5 mm.</w:t>
      </w:r>
    </w:p>
    <w:p w14:paraId="32307DE3" w14:textId="77777777" w:rsidR="009715FA" w:rsidRDefault="009715FA" w:rsidP="009715FA">
      <w:pPr>
        <w:pStyle w:val="Akapitzlist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233065AE" w14:textId="3A23B552" w:rsidR="007A2E10" w:rsidRDefault="007A2E10" w:rsidP="00794678">
      <w:pPr>
        <w:pStyle w:val="Akapitzlist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33075">
        <w:rPr>
          <w:rFonts w:ascii="Times New Roman" w:hAnsi="Times New Roman" w:cs="Times New Roman"/>
          <w:sz w:val="24"/>
          <w:szCs w:val="24"/>
          <w:lang w:val="pl-PL"/>
        </w:rPr>
        <w:t>Wykonawca zobowiązany jest dołączyć do oferty kartę produktu lub szczegółowe informacje o zastosowanych parametrach, rozwiązaniach technicznych i</w:t>
      </w:r>
      <w:r w:rsidR="00E46D61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133075">
        <w:rPr>
          <w:rFonts w:ascii="Times New Roman" w:hAnsi="Times New Roman" w:cs="Times New Roman"/>
          <w:sz w:val="24"/>
          <w:szCs w:val="24"/>
          <w:lang w:val="pl-PL"/>
        </w:rPr>
        <w:t>technologicznych.</w:t>
      </w:r>
    </w:p>
    <w:p w14:paraId="12B97CC9" w14:textId="1539AA9E" w:rsidR="007A2E10" w:rsidRDefault="007A2E10" w:rsidP="00794678">
      <w:pPr>
        <w:pStyle w:val="Akapitzlist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E46D61">
        <w:rPr>
          <w:rFonts w:ascii="Times New Roman" w:hAnsi="Times New Roman" w:cs="Times New Roman"/>
          <w:sz w:val="24"/>
          <w:szCs w:val="24"/>
          <w:lang w:val="pl-PL"/>
        </w:rPr>
        <w:t>Wykonawca wybrany do realizacji zamówienia zobowiązuje się dostarczyć przedmiot zamówienia fabrycznie nowy, kompletny, sprawny, wolny od wad fizycznych i prawnych oraz spełniający wszelkie wymogi norm określonych obowiązującym prawem.</w:t>
      </w:r>
    </w:p>
    <w:p w14:paraId="70F4E3D0" w14:textId="13F8A047" w:rsidR="007A2E10" w:rsidRDefault="007A2E10" w:rsidP="00794678">
      <w:pPr>
        <w:pStyle w:val="Akapitzlist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9666A">
        <w:rPr>
          <w:rFonts w:ascii="Times New Roman" w:hAnsi="Times New Roman" w:cs="Times New Roman"/>
          <w:sz w:val="24"/>
          <w:szCs w:val="24"/>
          <w:lang w:val="pl-PL"/>
        </w:rPr>
        <w:lastRenderedPageBreak/>
        <w:t xml:space="preserve">Wymagany minimalny okres gwarancji: </w:t>
      </w:r>
      <w:r w:rsidR="00652EE0">
        <w:rPr>
          <w:rFonts w:ascii="Times New Roman" w:hAnsi="Times New Roman" w:cs="Times New Roman"/>
          <w:sz w:val="24"/>
          <w:szCs w:val="24"/>
          <w:lang w:val="pl-PL"/>
        </w:rPr>
        <w:t>24 miesiące</w:t>
      </w:r>
      <w:r w:rsidRPr="0019666A">
        <w:rPr>
          <w:rFonts w:ascii="Times New Roman" w:hAnsi="Times New Roman" w:cs="Times New Roman"/>
          <w:sz w:val="24"/>
          <w:szCs w:val="24"/>
          <w:lang w:val="pl-PL"/>
        </w:rPr>
        <w:t xml:space="preserve"> (liczone od dnia podpisania bez uwag protokołu zdawczo-odbiorczego).</w:t>
      </w:r>
    </w:p>
    <w:p w14:paraId="7DD4969F" w14:textId="13752975" w:rsidR="007A2E10" w:rsidRDefault="007A2E10" w:rsidP="00794678">
      <w:pPr>
        <w:pStyle w:val="Akapitzlist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9666A">
        <w:rPr>
          <w:rFonts w:ascii="Times New Roman" w:hAnsi="Times New Roman" w:cs="Times New Roman"/>
          <w:sz w:val="24"/>
          <w:szCs w:val="24"/>
          <w:lang w:val="pl-PL"/>
        </w:rPr>
        <w:t xml:space="preserve">Zamawiający </w:t>
      </w:r>
      <w:r w:rsidR="0019666A" w:rsidRPr="0019666A">
        <w:rPr>
          <w:rFonts w:ascii="Times New Roman" w:hAnsi="Times New Roman" w:cs="Times New Roman"/>
          <w:sz w:val="24"/>
          <w:szCs w:val="24"/>
          <w:lang w:val="pl-PL"/>
        </w:rPr>
        <w:t xml:space="preserve">nie </w:t>
      </w:r>
      <w:r w:rsidRPr="0019666A">
        <w:rPr>
          <w:rFonts w:ascii="Times New Roman" w:hAnsi="Times New Roman" w:cs="Times New Roman"/>
          <w:sz w:val="24"/>
          <w:szCs w:val="24"/>
          <w:lang w:val="pl-PL"/>
        </w:rPr>
        <w:t>dopuszcza możliwość składania ofert częściowych.</w:t>
      </w:r>
    </w:p>
    <w:p w14:paraId="683CC3FD" w14:textId="1A693B00" w:rsidR="0034733D" w:rsidRDefault="007A2E10" w:rsidP="00794678">
      <w:pPr>
        <w:pStyle w:val="Akapitzlist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9666A">
        <w:rPr>
          <w:rFonts w:ascii="Times New Roman" w:hAnsi="Times New Roman" w:cs="Times New Roman"/>
          <w:sz w:val="24"/>
          <w:szCs w:val="24"/>
          <w:lang w:val="pl-PL"/>
        </w:rPr>
        <w:t>Zamawiający nie dopuszcza możliwości składania ofert wariantowych.</w:t>
      </w:r>
    </w:p>
    <w:p w14:paraId="08C4FC39" w14:textId="77777777" w:rsidR="00BE25A1" w:rsidRPr="00BE25A1" w:rsidRDefault="00BE25A1" w:rsidP="00794678">
      <w:pPr>
        <w:pStyle w:val="Nagwek2"/>
        <w:numPr>
          <w:ilvl w:val="0"/>
          <w:numId w:val="11"/>
        </w:numPr>
        <w:spacing w:before="0" w:line="360" w:lineRule="auto"/>
        <w:ind w:left="142" w:hanging="142"/>
        <w:rPr>
          <w:rFonts w:ascii="Times New Roman" w:hAnsi="Times New Roman" w:cs="Times New Roman"/>
          <w:sz w:val="24"/>
          <w:szCs w:val="24"/>
          <w:lang w:val="pl-PL"/>
        </w:rPr>
      </w:pPr>
      <w:r w:rsidRPr="00BE25A1">
        <w:rPr>
          <w:rFonts w:ascii="Times New Roman" w:hAnsi="Times New Roman" w:cs="Times New Roman"/>
          <w:sz w:val="24"/>
          <w:szCs w:val="24"/>
          <w:lang w:val="pl-PL"/>
        </w:rPr>
        <w:t>Zasady ustalania wynagrodzenia za wykonanie przedmiotu zamówienia</w:t>
      </w:r>
    </w:p>
    <w:p w14:paraId="390F6105" w14:textId="62B352DB" w:rsidR="00227473" w:rsidRDefault="00227473" w:rsidP="00794678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27473">
        <w:rPr>
          <w:rFonts w:ascii="Times New Roman" w:hAnsi="Times New Roman" w:cs="Times New Roman"/>
          <w:sz w:val="24"/>
          <w:szCs w:val="24"/>
          <w:lang w:val="pl-PL"/>
        </w:rPr>
        <w:t>Cena podana w ofercie jest ceną ryczałtową, musi uwzględniać wszystkie wymagania związane z zamówieniem oraz obejmować wszystkie koszty, jakie poniesie Wykonawca z tytułu należytej oraz zgodnej z obowiązującymi przepisami realizacji przedmiotu zamówienia i nie może ulec zmianie przez cały okres obowiązywania umowy.</w:t>
      </w:r>
    </w:p>
    <w:p w14:paraId="1355C6B4" w14:textId="420C39E4" w:rsidR="00227473" w:rsidRDefault="00227473" w:rsidP="00794678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27473">
        <w:rPr>
          <w:rFonts w:ascii="Times New Roman" w:hAnsi="Times New Roman" w:cs="Times New Roman"/>
          <w:sz w:val="24"/>
          <w:szCs w:val="24"/>
          <w:lang w:val="pl-PL"/>
        </w:rPr>
        <w:t>Wszelkie koszty dodatkowe, które wystąpią w okresie realizacji zamówienia, a które Wykonawca mógł przewidzieć na etapie składania oferty, a nie zawarł ich w cenie oferty, będą ponoszone w ramach wynagrodzenia Wykonawcy, co oznacza, iż Wykonawcy nie przysługuje roszczenie o zwrot tego rodzaju kosztów dodatkowych przewyższających wynagrodzenie Wykonawcy.</w:t>
      </w:r>
    </w:p>
    <w:p w14:paraId="5CB4A548" w14:textId="6CD2DDA9" w:rsidR="00227473" w:rsidRDefault="00227473" w:rsidP="00794678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27473">
        <w:rPr>
          <w:rFonts w:ascii="Times New Roman" w:hAnsi="Times New Roman" w:cs="Times New Roman"/>
          <w:sz w:val="24"/>
          <w:szCs w:val="24"/>
          <w:lang w:val="pl-PL"/>
        </w:rPr>
        <w:t>Cenę oferty podaje się za wykonanie całości przedmiotu zamówienia.</w:t>
      </w:r>
    </w:p>
    <w:p w14:paraId="08569B98" w14:textId="1303FEF9" w:rsidR="007F06C9" w:rsidRDefault="00227473" w:rsidP="00794678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32669F">
        <w:rPr>
          <w:rFonts w:ascii="Times New Roman" w:hAnsi="Times New Roman" w:cs="Times New Roman"/>
          <w:sz w:val="24"/>
          <w:szCs w:val="24"/>
          <w:lang w:val="pl-PL"/>
        </w:rPr>
        <w:t>Cenę oferty można podać w polskich złotych, dolarach amerykańskich</w:t>
      </w:r>
      <w:r w:rsidR="0032669F" w:rsidRPr="0032669F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32669F">
        <w:rPr>
          <w:rFonts w:ascii="Times New Roman" w:hAnsi="Times New Roman" w:cs="Times New Roman"/>
          <w:sz w:val="24"/>
          <w:szCs w:val="24"/>
          <w:lang w:val="pl-PL"/>
        </w:rPr>
        <w:t>lub innych walutach obowiązujących w krajach należących do Unii</w:t>
      </w:r>
      <w:r w:rsidR="0032669F" w:rsidRPr="0032669F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32669F">
        <w:rPr>
          <w:rFonts w:ascii="Times New Roman" w:hAnsi="Times New Roman" w:cs="Times New Roman"/>
          <w:sz w:val="24"/>
          <w:szCs w:val="24"/>
          <w:lang w:val="pl-PL"/>
        </w:rPr>
        <w:t>Europejskiej.</w:t>
      </w:r>
    </w:p>
    <w:p w14:paraId="482D744B" w14:textId="53704FCB" w:rsidR="00962372" w:rsidRPr="0032669F" w:rsidRDefault="00962372" w:rsidP="00794678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62372">
        <w:rPr>
          <w:rFonts w:ascii="Times New Roman" w:hAnsi="Times New Roman" w:cs="Times New Roman"/>
          <w:sz w:val="24"/>
          <w:szCs w:val="24"/>
          <w:lang w:val="pl-PL"/>
        </w:rPr>
        <w:t>Proponowaną wartość zamówienia należy przedstawić w Formularzu Ofertowym (Załącznik 1)</w:t>
      </w:r>
      <w:r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2C95ADE9" w14:textId="302929AD" w:rsidR="00BE25A1" w:rsidRPr="00BE25A1" w:rsidRDefault="00BE25A1" w:rsidP="00794678">
      <w:pPr>
        <w:pStyle w:val="Nagwek2"/>
        <w:numPr>
          <w:ilvl w:val="0"/>
          <w:numId w:val="11"/>
        </w:numPr>
        <w:spacing w:before="0" w:line="360" w:lineRule="auto"/>
        <w:ind w:left="142" w:hanging="142"/>
        <w:rPr>
          <w:rFonts w:ascii="Times New Roman" w:hAnsi="Times New Roman" w:cs="Times New Roman"/>
          <w:sz w:val="24"/>
          <w:szCs w:val="24"/>
          <w:lang w:val="pl-PL"/>
        </w:rPr>
      </w:pPr>
      <w:r w:rsidRPr="00BE25A1">
        <w:rPr>
          <w:rFonts w:ascii="Times New Roman" w:hAnsi="Times New Roman" w:cs="Times New Roman"/>
          <w:sz w:val="24"/>
          <w:szCs w:val="24"/>
          <w:lang w:val="pl-PL"/>
        </w:rPr>
        <w:t xml:space="preserve">Miejsce i termin wykonania zamówienia </w:t>
      </w:r>
    </w:p>
    <w:p w14:paraId="053D8DAD" w14:textId="68C69A46" w:rsidR="00BE25A1" w:rsidRDefault="00BE25A1" w:rsidP="00794678">
      <w:pPr>
        <w:pStyle w:val="Akapitzlist"/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332E5F">
        <w:rPr>
          <w:rFonts w:ascii="Times New Roman" w:hAnsi="Times New Roman" w:cs="Times New Roman"/>
          <w:sz w:val="24"/>
          <w:szCs w:val="24"/>
          <w:lang w:val="pl-PL"/>
        </w:rPr>
        <w:t xml:space="preserve">Miejsce dostarczenia zamówienia: </w:t>
      </w:r>
      <w:r w:rsidR="00332E5F" w:rsidRPr="00332E5F">
        <w:rPr>
          <w:rFonts w:ascii="Times New Roman" w:hAnsi="Times New Roman" w:cs="Times New Roman"/>
          <w:sz w:val="24"/>
          <w:szCs w:val="24"/>
          <w:lang w:val="pl-PL"/>
        </w:rPr>
        <w:t>ul. Rakowiecka 9/33, 02-517 Warszawa</w:t>
      </w:r>
      <w:r w:rsidRPr="00332E5F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2570EB02" w14:textId="0E17BD0B" w:rsidR="00BE25A1" w:rsidRDefault="00BE25A1" w:rsidP="00794678">
      <w:pPr>
        <w:pStyle w:val="Akapitzlist"/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332E5F">
        <w:rPr>
          <w:rFonts w:ascii="Times New Roman" w:hAnsi="Times New Roman" w:cs="Times New Roman"/>
          <w:sz w:val="24"/>
          <w:szCs w:val="24"/>
          <w:lang w:val="pl-PL"/>
        </w:rPr>
        <w:t xml:space="preserve">Termin dostarczenia zamówienia do </w:t>
      </w:r>
      <w:r w:rsidR="00DD3165">
        <w:rPr>
          <w:rFonts w:ascii="Times New Roman" w:hAnsi="Times New Roman" w:cs="Times New Roman"/>
          <w:sz w:val="24"/>
          <w:szCs w:val="24"/>
          <w:lang w:val="pl-PL"/>
        </w:rPr>
        <w:t>20.04.2026 r.</w:t>
      </w:r>
      <w:r w:rsidRPr="00332E5F">
        <w:rPr>
          <w:rFonts w:ascii="Times New Roman" w:hAnsi="Times New Roman" w:cs="Times New Roman"/>
          <w:sz w:val="24"/>
          <w:szCs w:val="24"/>
          <w:lang w:val="pl-PL"/>
        </w:rPr>
        <w:t>, od dnia podpisania umowy.</w:t>
      </w:r>
    </w:p>
    <w:p w14:paraId="77F4784D" w14:textId="77777777" w:rsidR="00BE25A1" w:rsidRPr="004C29EA" w:rsidRDefault="00BE25A1" w:rsidP="00794678">
      <w:pPr>
        <w:pStyle w:val="Akapitzlist"/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4C29EA">
        <w:rPr>
          <w:rFonts w:ascii="Times New Roman" w:hAnsi="Times New Roman" w:cs="Times New Roman"/>
          <w:sz w:val="24"/>
          <w:szCs w:val="24"/>
          <w:lang w:val="pl-PL"/>
        </w:rPr>
        <w:t>Dostawa i instalacja/montaż sprzętu zostanie potwierdzona protokołem odbioru, który jest podstawą do wystawienia faktury zakupu i płatności.</w:t>
      </w:r>
    </w:p>
    <w:p w14:paraId="2FDBF00E" w14:textId="43FF05E1" w:rsidR="0034733D" w:rsidRDefault="001E3AD3" w:rsidP="00794678">
      <w:pPr>
        <w:pStyle w:val="Nagwek2"/>
        <w:numPr>
          <w:ilvl w:val="0"/>
          <w:numId w:val="11"/>
        </w:numPr>
        <w:spacing w:before="0" w:line="360" w:lineRule="auto"/>
        <w:ind w:left="142" w:hanging="142"/>
        <w:rPr>
          <w:rFonts w:ascii="Times New Roman" w:hAnsi="Times New Roman" w:cs="Times New Roman"/>
          <w:sz w:val="24"/>
          <w:szCs w:val="24"/>
          <w:lang w:val="pl-PL"/>
        </w:rPr>
      </w:pPr>
      <w:r w:rsidRPr="001E3AD3">
        <w:rPr>
          <w:rFonts w:ascii="Times New Roman" w:hAnsi="Times New Roman" w:cs="Times New Roman"/>
          <w:sz w:val="24"/>
          <w:szCs w:val="24"/>
          <w:lang w:val="pl-PL"/>
        </w:rPr>
        <w:t>Warunki udziału w postępowaniu</w:t>
      </w:r>
    </w:p>
    <w:p w14:paraId="784A2703" w14:textId="6E838519" w:rsidR="00732BFB" w:rsidRDefault="00732BFB" w:rsidP="00794678">
      <w:pPr>
        <w:pStyle w:val="Akapitzlist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2B27">
        <w:rPr>
          <w:rFonts w:ascii="Times New Roman" w:hAnsi="Times New Roman" w:cs="Times New Roman"/>
          <w:sz w:val="24"/>
          <w:szCs w:val="24"/>
          <w:lang w:val="pl-PL"/>
        </w:rPr>
        <w:t>W postępowaniu mogą wziąć udział Wykonawcy, którzy posiadają uprawnienia do wykonywania określonej działalności lub czynności w ramach działalności, jeżeli prawo powszechnie obowiązujące wymaga takiego uprawnienia.</w:t>
      </w:r>
    </w:p>
    <w:p w14:paraId="2BD4FB18" w14:textId="3F44B407" w:rsidR="00732BFB" w:rsidRDefault="00732BFB" w:rsidP="00794678">
      <w:pPr>
        <w:pStyle w:val="Akapitzlist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2B27">
        <w:rPr>
          <w:rFonts w:ascii="Times New Roman" w:hAnsi="Times New Roman" w:cs="Times New Roman"/>
          <w:sz w:val="24"/>
          <w:szCs w:val="24"/>
          <w:lang w:val="pl-PL"/>
        </w:rPr>
        <w:lastRenderedPageBreak/>
        <w:t>Wykonawca musi posiadać potencjał techniczny, który umożliwi realizację przedmiotu zamówienia.</w:t>
      </w:r>
    </w:p>
    <w:p w14:paraId="2BDF8A78" w14:textId="14EF61A2" w:rsidR="0034733D" w:rsidRDefault="00732BFB" w:rsidP="00794678">
      <w:pPr>
        <w:pStyle w:val="Akapitzlist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2B27">
        <w:rPr>
          <w:rFonts w:ascii="Times New Roman" w:hAnsi="Times New Roman" w:cs="Times New Roman"/>
          <w:sz w:val="24"/>
          <w:szCs w:val="24"/>
          <w:lang w:val="pl-PL"/>
        </w:rPr>
        <w:t>Wykonawca znajduje się w sytuacji ekonomicznej i finansowej zapewniającej terminowe wykonanie przedmiotu zamówienia</w:t>
      </w:r>
      <w:r w:rsidR="005477A1">
        <w:rPr>
          <w:rFonts w:ascii="Times New Roman" w:hAnsi="Times New Roman" w:cs="Times New Roman"/>
          <w:sz w:val="24"/>
          <w:szCs w:val="24"/>
          <w:lang w:val="pl-PL"/>
        </w:rPr>
        <w:t xml:space="preserve"> oraz</w:t>
      </w:r>
      <w:r w:rsidR="005477A1" w:rsidRPr="005477A1">
        <w:t xml:space="preserve"> </w:t>
      </w:r>
      <w:r w:rsidR="005477A1" w:rsidRPr="005477A1">
        <w:rPr>
          <w:rFonts w:ascii="Times New Roman" w:hAnsi="Times New Roman" w:cs="Times New Roman"/>
          <w:sz w:val="24"/>
          <w:szCs w:val="24"/>
          <w:lang w:val="pl-PL"/>
        </w:rPr>
        <w:t>wobec którego nie otwarto likwidacji ani nie ogłoszono upadłości</w:t>
      </w:r>
      <w:r w:rsidRPr="002B2B27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75DD1B99" w14:textId="68517E5D" w:rsidR="002B2B27" w:rsidRDefault="002B2B27" w:rsidP="00794678">
      <w:pPr>
        <w:pStyle w:val="Akapitzlist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Posiada d</w:t>
      </w:r>
      <w:r w:rsidRPr="002B2B27">
        <w:rPr>
          <w:rFonts w:ascii="Times New Roman" w:hAnsi="Times New Roman" w:cs="Times New Roman"/>
          <w:sz w:val="24"/>
          <w:szCs w:val="24"/>
          <w:lang w:val="pl-PL"/>
        </w:rPr>
        <w:t>oświadczenie w realizacji podobnych zamówień</w:t>
      </w:r>
      <w:r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5918D1EE" w14:textId="0DA9BDB0" w:rsidR="008F7220" w:rsidRDefault="008F7220" w:rsidP="00794678">
      <w:pPr>
        <w:pStyle w:val="Akapitzlist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F7220">
        <w:rPr>
          <w:rFonts w:ascii="Times New Roman" w:hAnsi="Times New Roman" w:cs="Times New Roman"/>
          <w:sz w:val="24"/>
          <w:szCs w:val="24"/>
          <w:lang w:val="pl-PL"/>
        </w:rPr>
        <w:t>Wykonawca jest zobowiązany dołączyć do oferty oświadczenie o braku powiązań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8F7220">
        <w:rPr>
          <w:rFonts w:ascii="Times New Roman" w:hAnsi="Times New Roman" w:cs="Times New Roman"/>
          <w:sz w:val="24"/>
          <w:szCs w:val="24"/>
          <w:lang w:val="pl-PL"/>
        </w:rPr>
        <w:t>kapitałowych i osobowych (Załącznik nr 2).</w:t>
      </w:r>
    </w:p>
    <w:p w14:paraId="56400B6A" w14:textId="77777777" w:rsidR="00AF03B8" w:rsidRPr="00AF03B8" w:rsidRDefault="00AF03B8" w:rsidP="00794678">
      <w:pPr>
        <w:pStyle w:val="Akapitzlist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F03B8">
        <w:rPr>
          <w:rFonts w:ascii="Times New Roman" w:hAnsi="Times New Roman" w:cs="Times New Roman"/>
          <w:sz w:val="24"/>
          <w:szCs w:val="24"/>
          <w:lang w:val="pl-PL"/>
        </w:rPr>
        <w:t>Z możliwości realizacji zamówienia wyłączone są podmioty, które:</w:t>
      </w:r>
    </w:p>
    <w:p w14:paraId="6E1AB349" w14:textId="4459769A" w:rsidR="00AF03B8" w:rsidRDefault="00AF03B8" w:rsidP="00794678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F03B8">
        <w:rPr>
          <w:rFonts w:ascii="Times New Roman" w:hAnsi="Times New Roman" w:cs="Times New Roman"/>
          <w:sz w:val="24"/>
          <w:szCs w:val="24"/>
          <w:lang w:val="pl-PL"/>
        </w:rPr>
        <w:t>podlegają wykluczeniu z postępowania na podstawie art. 5k rozporządzenia Rady</w:t>
      </w:r>
      <w:r w:rsidR="00DD0F2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DD0F27">
        <w:rPr>
          <w:rFonts w:ascii="Times New Roman" w:hAnsi="Times New Roman" w:cs="Times New Roman"/>
          <w:sz w:val="24"/>
          <w:szCs w:val="24"/>
          <w:lang w:val="pl-PL"/>
        </w:rPr>
        <w:t>(UE) nr 833/2014 z dnia 31 lipca 2014 r. dotyczącego środków ograniczających</w:t>
      </w:r>
      <w:r w:rsidR="00DD0F2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DD0F27">
        <w:rPr>
          <w:rFonts w:ascii="Times New Roman" w:hAnsi="Times New Roman" w:cs="Times New Roman"/>
          <w:sz w:val="24"/>
          <w:szCs w:val="24"/>
          <w:lang w:val="pl-PL"/>
        </w:rPr>
        <w:t>w związku z działaniami Rosji destabilizującymi sytuację na Ukrainie</w:t>
      </w:r>
      <w:r w:rsidR="00DD0F27">
        <w:rPr>
          <w:rFonts w:ascii="Times New Roman" w:hAnsi="Times New Roman" w:cs="Times New Roman"/>
          <w:sz w:val="24"/>
          <w:szCs w:val="24"/>
          <w:lang w:val="pl-PL"/>
        </w:rPr>
        <w:t>;</w:t>
      </w:r>
    </w:p>
    <w:p w14:paraId="6032D9CC" w14:textId="77777777" w:rsidR="00626754" w:rsidRDefault="00AF03B8" w:rsidP="00794678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DD0F27">
        <w:rPr>
          <w:rFonts w:ascii="Times New Roman" w:hAnsi="Times New Roman" w:cs="Times New Roman"/>
          <w:sz w:val="24"/>
          <w:szCs w:val="24"/>
          <w:lang w:val="pl-PL"/>
        </w:rPr>
        <w:t>zachodzą w stosunku do nich przesłanki wykluczenia z postępowania na podstawie</w:t>
      </w:r>
      <w:r w:rsidR="00DD0F2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DD0F27">
        <w:rPr>
          <w:rFonts w:ascii="Times New Roman" w:hAnsi="Times New Roman" w:cs="Times New Roman"/>
          <w:sz w:val="24"/>
          <w:szCs w:val="24"/>
          <w:lang w:val="pl-PL"/>
        </w:rPr>
        <w:t>art. 7 ust. 1 ustawy z dnia 13 kwietnia 2022 r. o przeciwdziałaniu wspieraniu agresji</w:t>
      </w:r>
      <w:r w:rsidR="00DD0F2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DD0F27">
        <w:rPr>
          <w:rFonts w:ascii="Times New Roman" w:hAnsi="Times New Roman" w:cs="Times New Roman"/>
          <w:sz w:val="24"/>
          <w:szCs w:val="24"/>
          <w:lang w:val="pl-PL"/>
        </w:rPr>
        <w:t xml:space="preserve">na Ukrainę. </w:t>
      </w:r>
    </w:p>
    <w:p w14:paraId="77EFEA8A" w14:textId="655507E9" w:rsidR="0034733D" w:rsidRPr="00626754" w:rsidRDefault="00626754" w:rsidP="00794678">
      <w:pPr>
        <w:pStyle w:val="Nagwek2"/>
        <w:numPr>
          <w:ilvl w:val="0"/>
          <w:numId w:val="11"/>
        </w:numPr>
        <w:spacing w:before="0" w:line="360" w:lineRule="auto"/>
        <w:ind w:left="142" w:hanging="142"/>
        <w:rPr>
          <w:rFonts w:ascii="Times New Roman" w:hAnsi="Times New Roman" w:cs="Times New Roman"/>
          <w:sz w:val="24"/>
          <w:szCs w:val="24"/>
          <w:lang w:val="pl-PL"/>
        </w:rPr>
      </w:pPr>
      <w:r w:rsidRPr="00626754">
        <w:rPr>
          <w:rFonts w:ascii="Times New Roman" w:hAnsi="Times New Roman" w:cs="Times New Roman"/>
          <w:sz w:val="24"/>
          <w:szCs w:val="24"/>
          <w:lang w:val="pl-PL"/>
        </w:rPr>
        <w:t>Opis sposobu przygotowania ofert</w:t>
      </w:r>
    </w:p>
    <w:p w14:paraId="40B5D0E7" w14:textId="5E67DE50" w:rsidR="00326544" w:rsidRPr="00326544" w:rsidRDefault="00326544" w:rsidP="00794678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326544">
        <w:rPr>
          <w:rFonts w:ascii="Times New Roman" w:hAnsi="Times New Roman" w:cs="Times New Roman"/>
          <w:sz w:val="24"/>
          <w:szCs w:val="24"/>
          <w:lang w:val="pl-PL"/>
        </w:rPr>
        <w:t>Ofertę sporządzić należy na druku „Formularz ofertowy” stanowiącym Załącznik nr 1 do niniejszego zapytania ofertowego, w języku polskim, w formie pisemnej, czytelnie, wypełniając nieścieralnym atramentem lub długopisem, maszynowo lub komputerowo.</w:t>
      </w:r>
    </w:p>
    <w:p w14:paraId="779CA7A7" w14:textId="4B80DCD9" w:rsidR="00032469" w:rsidRPr="00032469" w:rsidRDefault="00032469" w:rsidP="00794678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32469">
        <w:rPr>
          <w:rFonts w:ascii="Times New Roman" w:hAnsi="Times New Roman" w:cs="Times New Roman"/>
          <w:sz w:val="24"/>
          <w:szCs w:val="24"/>
          <w:lang w:val="pl-PL"/>
        </w:rPr>
        <w:t>Oferta powinna zawierać:</w:t>
      </w:r>
    </w:p>
    <w:p w14:paraId="4FD8B5B1" w14:textId="257EAAE0" w:rsidR="00032469" w:rsidRDefault="00032469" w:rsidP="00794678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303CD">
        <w:rPr>
          <w:rFonts w:ascii="Times New Roman" w:hAnsi="Times New Roman" w:cs="Times New Roman"/>
          <w:sz w:val="24"/>
          <w:szCs w:val="24"/>
          <w:lang w:val="pl-PL"/>
        </w:rPr>
        <w:t>dane Wykonawcy,</w:t>
      </w:r>
    </w:p>
    <w:p w14:paraId="47BF233D" w14:textId="207A4D6E" w:rsidR="00032469" w:rsidRDefault="00032469" w:rsidP="00794678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303CD">
        <w:rPr>
          <w:rFonts w:ascii="Times New Roman" w:hAnsi="Times New Roman" w:cs="Times New Roman"/>
          <w:sz w:val="24"/>
          <w:szCs w:val="24"/>
          <w:lang w:val="pl-PL"/>
        </w:rPr>
        <w:t>imię, nazwisko, telefon, e-mail osoby do kontaktu,</w:t>
      </w:r>
    </w:p>
    <w:p w14:paraId="0AB7B022" w14:textId="1923B231" w:rsidR="00032469" w:rsidRDefault="00032469" w:rsidP="00794678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303CD">
        <w:rPr>
          <w:rFonts w:ascii="Times New Roman" w:hAnsi="Times New Roman" w:cs="Times New Roman"/>
          <w:sz w:val="24"/>
          <w:szCs w:val="24"/>
          <w:lang w:val="pl-PL"/>
        </w:rPr>
        <w:t>cenę brutto urządzenia,</w:t>
      </w:r>
    </w:p>
    <w:p w14:paraId="43ECBB14" w14:textId="6AD2C800" w:rsidR="00032469" w:rsidRDefault="00032469" w:rsidP="00794678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303CD">
        <w:rPr>
          <w:rFonts w:ascii="Times New Roman" w:hAnsi="Times New Roman" w:cs="Times New Roman"/>
          <w:sz w:val="24"/>
          <w:szCs w:val="24"/>
          <w:lang w:val="pl-PL"/>
        </w:rPr>
        <w:t>czas dostawy,</w:t>
      </w:r>
    </w:p>
    <w:p w14:paraId="6BD1C6FA" w14:textId="6EAAFE17" w:rsidR="00032469" w:rsidRPr="007303CD" w:rsidRDefault="00032469" w:rsidP="00794678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303CD">
        <w:rPr>
          <w:rFonts w:ascii="Times New Roman" w:hAnsi="Times New Roman" w:cs="Times New Roman"/>
          <w:sz w:val="24"/>
          <w:szCs w:val="24"/>
          <w:lang w:val="pl-PL"/>
        </w:rPr>
        <w:t>podpis osoby uprawnionej do reprezentowania Wykonawcy.</w:t>
      </w:r>
    </w:p>
    <w:p w14:paraId="6F63CD58" w14:textId="5028C190" w:rsidR="008922A7" w:rsidRDefault="00032469" w:rsidP="00794678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32469">
        <w:rPr>
          <w:rFonts w:ascii="Times New Roman" w:hAnsi="Times New Roman" w:cs="Times New Roman"/>
          <w:sz w:val="24"/>
          <w:szCs w:val="24"/>
          <w:lang w:val="pl-PL"/>
        </w:rPr>
        <w:t>Każdy Wykonawca musi dostarczyć również oświadczenie o braku powiązań</w:t>
      </w:r>
      <w:r w:rsidR="00AB3E33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AB3E33">
        <w:rPr>
          <w:rFonts w:ascii="Times New Roman" w:hAnsi="Times New Roman" w:cs="Times New Roman"/>
          <w:sz w:val="24"/>
          <w:szCs w:val="24"/>
          <w:lang w:val="pl-PL"/>
        </w:rPr>
        <w:t>kapitałowych i osobowych na formularzu określonym w Załączniku nr 2.</w:t>
      </w:r>
    </w:p>
    <w:p w14:paraId="6FD3748A" w14:textId="555B1CD6" w:rsidR="00AF6DA3" w:rsidRDefault="00AF6DA3" w:rsidP="00794678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F6DA3">
        <w:rPr>
          <w:rFonts w:ascii="Times New Roman" w:hAnsi="Times New Roman" w:cs="Times New Roman"/>
          <w:sz w:val="24"/>
          <w:szCs w:val="24"/>
          <w:lang w:val="pl-PL"/>
        </w:rPr>
        <w:t>Brak któregokolwiek z wymaganych oświadczeń lub dokumentów lub wypełnienie ich na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AF6DA3">
        <w:rPr>
          <w:rFonts w:ascii="Times New Roman" w:hAnsi="Times New Roman" w:cs="Times New Roman"/>
          <w:sz w:val="24"/>
          <w:szCs w:val="24"/>
          <w:lang w:val="pl-PL"/>
        </w:rPr>
        <w:t>niewłaściwym wzorze będzie skutkować odrzuceniem oferty Wykonawcy.</w:t>
      </w:r>
    </w:p>
    <w:p w14:paraId="67C64DC0" w14:textId="155066E7" w:rsidR="00AF6DA3" w:rsidRDefault="00AF6DA3" w:rsidP="00794678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F6DA3">
        <w:rPr>
          <w:rFonts w:ascii="Times New Roman" w:hAnsi="Times New Roman" w:cs="Times New Roman"/>
          <w:sz w:val="24"/>
          <w:szCs w:val="24"/>
          <w:lang w:val="pl-PL"/>
        </w:rPr>
        <w:lastRenderedPageBreak/>
        <w:t>Złożenie oferty nie powoduje powstania żadnych zobowiązań wobec stron. Oferty są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AF6DA3">
        <w:rPr>
          <w:rFonts w:ascii="Times New Roman" w:hAnsi="Times New Roman" w:cs="Times New Roman"/>
          <w:sz w:val="24"/>
          <w:szCs w:val="24"/>
          <w:lang w:val="pl-PL"/>
        </w:rPr>
        <w:t>przygotowywane na koszt Wykonawców. Każdy z Wykonawców może złożyć tylko jedną ofertę.</w:t>
      </w:r>
    </w:p>
    <w:p w14:paraId="2657C545" w14:textId="7B6C1934" w:rsidR="00326544" w:rsidRDefault="00AF6DA3" w:rsidP="00794678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F6DA3">
        <w:rPr>
          <w:rFonts w:ascii="Times New Roman" w:hAnsi="Times New Roman" w:cs="Times New Roman"/>
          <w:sz w:val="24"/>
          <w:szCs w:val="24"/>
          <w:lang w:val="pl-PL"/>
        </w:rPr>
        <w:t xml:space="preserve">Oferta musi być ważna minimum </w:t>
      </w:r>
      <w:r w:rsidR="00652EE0">
        <w:rPr>
          <w:rFonts w:ascii="Times New Roman" w:hAnsi="Times New Roman" w:cs="Times New Roman"/>
          <w:sz w:val="24"/>
          <w:szCs w:val="24"/>
          <w:lang w:val="pl-PL"/>
        </w:rPr>
        <w:t xml:space="preserve">30 </w:t>
      </w:r>
      <w:r w:rsidRPr="00AF6DA3">
        <w:rPr>
          <w:rFonts w:ascii="Times New Roman" w:hAnsi="Times New Roman" w:cs="Times New Roman"/>
          <w:sz w:val="24"/>
          <w:szCs w:val="24"/>
          <w:lang w:val="pl-PL"/>
        </w:rPr>
        <w:t>dni. W razie niepodania terminu związania ofertą lub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AF6DA3">
        <w:rPr>
          <w:rFonts w:ascii="Times New Roman" w:hAnsi="Times New Roman" w:cs="Times New Roman"/>
          <w:sz w:val="24"/>
          <w:szCs w:val="24"/>
          <w:lang w:val="pl-PL"/>
        </w:rPr>
        <w:t>terminu krótszego, Zamawiający wezwie Wykonawcę do uzupełnienia lub wydłużenia terminu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AF6DA3">
        <w:rPr>
          <w:rFonts w:ascii="Times New Roman" w:hAnsi="Times New Roman" w:cs="Times New Roman"/>
          <w:sz w:val="24"/>
          <w:szCs w:val="24"/>
          <w:lang w:val="pl-PL"/>
        </w:rPr>
        <w:t>ważności oferty. W przypadku nie dokonania przez Wykonawcę wskazanych czynności w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AF6DA3">
        <w:rPr>
          <w:rFonts w:ascii="Times New Roman" w:hAnsi="Times New Roman" w:cs="Times New Roman"/>
          <w:sz w:val="24"/>
          <w:szCs w:val="24"/>
          <w:lang w:val="pl-PL"/>
        </w:rPr>
        <w:t>wyznaczonym terminie, oferta Wykonawcy zostanie odrzucona jako niezgodna z treścią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AF6DA3">
        <w:rPr>
          <w:rFonts w:ascii="Times New Roman" w:hAnsi="Times New Roman" w:cs="Times New Roman"/>
          <w:sz w:val="24"/>
          <w:szCs w:val="24"/>
          <w:lang w:val="pl-PL"/>
        </w:rPr>
        <w:t>zapytania ofertowego.</w:t>
      </w:r>
    </w:p>
    <w:p w14:paraId="68360160" w14:textId="5AEE8F46" w:rsidR="00C04ACF" w:rsidRPr="00C04ACF" w:rsidRDefault="00C04ACF" w:rsidP="00794678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04ACF">
        <w:rPr>
          <w:rFonts w:ascii="Times New Roman" w:hAnsi="Times New Roman" w:cs="Times New Roman"/>
          <w:sz w:val="24"/>
          <w:szCs w:val="24"/>
          <w:lang w:val="pl-PL"/>
        </w:rPr>
        <w:t>Do Formularza ofertowego stanowiącego Załącznik nr 1 do zapytania ofertowego należy dołączyć:</w:t>
      </w:r>
    </w:p>
    <w:p w14:paraId="01FD437D" w14:textId="2DDD5CAB" w:rsidR="00C04ACF" w:rsidRDefault="00C04ACF" w:rsidP="00794678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04ACF">
        <w:rPr>
          <w:rFonts w:ascii="Times New Roman" w:hAnsi="Times New Roman" w:cs="Times New Roman"/>
          <w:sz w:val="24"/>
          <w:szCs w:val="24"/>
          <w:lang w:val="pl-PL"/>
        </w:rPr>
        <w:t>Oświadczenie o braku istnienia lub braku wpływu powiazań osobowych lub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C04ACF">
        <w:rPr>
          <w:rFonts w:ascii="Times New Roman" w:hAnsi="Times New Roman" w:cs="Times New Roman"/>
          <w:sz w:val="24"/>
          <w:szCs w:val="24"/>
          <w:lang w:val="pl-PL"/>
        </w:rPr>
        <w:t>kapitałowych pomiędzy Wykonawcą a Zamawiającym stanowiące Załącznik nr 2 do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C04ACF">
        <w:rPr>
          <w:rFonts w:ascii="Times New Roman" w:hAnsi="Times New Roman" w:cs="Times New Roman"/>
          <w:sz w:val="24"/>
          <w:szCs w:val="24"/>
          <w:lang w:val="pl-PL"/>
        </w:rPr>
        <w:t>zapytania ofertowego</w:t>
      </w:r>
      <w:r>
        <w:rPr>
          <w:rFonts w:ascii="Times New Roman" w:hAnsi="Times New Roman" w:cs="Times New Roman"/>
          <w:sz w:val="24"/>
          <w:szCs w:val="24"/>
          <w:lang w:val="pl-PL"/>
        </w:rPr>
        <w:t>;</w:t>
      </w:r>
    </w:p>
    <w:p w14:paraId="26DA210E" w14:textId="77777777" w:rsidR="007C4018" w:rsidRDefault="00527404" w:rsidP="00794678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27404">
        <w:rPr>
          <w:rFonts w:ascii="Times New Roman" w:hAnsi="Times New Roman" w:cs="Times New Roman"/>
          <w:sz w:val="24"/>
          <w:szCs w:val="24"/>
          <w:lang w:val="pl-PL"/>
        </w:rPr>
        <w:t>kartę produktu lub szczegółowe informacje o zastosowanych parametrach, rozwiązaniach technicznych i technologicznych.</w:t>
      </w:r>
    </w:p>
    <w:p w14:paraId="7B2E6A31" w14:textId="61B639F4" w:rsidR="007C4018" w:rsidRPr="007C4018" w:rsidRDefault="007C4018" w:rsidP="00794678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C4018">
        <w:rPr>
          <w:rFonts w:ascii="Times New Roman" w:hAnsi="Times New Roman" w:cs="Times New Roman"/>
          <w:sz w:val="24"/>
          <w:szCs w:val="24"/>
          <w:lang w:val="pl-PL"/>
        </w:rPr>
        <w:t>Zamawiający dopuszcza:</w:t>
      </w:r>
    </w:p>
    <w:p w14:paraId="3EACC639" w14:textId="37A2B8D8" w:rsidR="007C4018" w:rsidRDefault="007C4018" w:rsidP="00794678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C4018">
        <w:rPr>
          <w:rFonts w:ascii="Times New Roman" w:hAnsi="Times New Roman" w:cs="Times New Roman"/>
          <w:sz w:val="24"/>
          <w:szCs w:val="24"/>
          <w:lang w:val="pl-PL"/>
        </w:rPr>
        <w:t>wydrukowanie, podpisanie i zeskanowanie oferty przez Wykonawcę,</w:t>
      </w:r>
    </w:p>
    <w:p w14:paraId="053D4C42" w14:textId="7E94FE69" w:rsidR="007C4018" w:rsidRDefault="007C4018" w:rsidP="00794678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320E0">
        <w:rPr>
          <w:rFonts w:ascii="Times New Roman" w:hAnsi="Times New Roman" w:cs="Times New Roman"/>
          <w:sz w:val="24"/>
          <w:szCs w:val="24"/>
          <w:lang w:val="pl-PL"/>
        </w:rPr>
        <w:t>podpisanie oferty podpisem zaufanym,</w:t>
      </w:r>
    </w:p>
    <w:p w14:paraId="1BA32166" w14:textId="760B1A2A" w:rsidR="007C4018" w:rsidRPr="00A320E0" w:rsidRDefault="007C4018" w:rsidP="00794678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320E0">
        <w:rPr>
          <w:rFonts w:ascii="Times New Roman" w:hAnsi="Times New Roman" w:cs="Times New Roman"/>
          <w:sz w:val="24"/>
          <w:szCs w:val="24"/>
          <w:lang w:val="pl-PL"/>
        </w:rPr>
        <w:t xml:space="preserve">podpisanie oferty kwalifikowanym podpisem elektronicznym. </w:t>
      </w:r>
    </w:p>
    <w:p w14:paraId="5D36E74D" w14:textId="087114E2" w:rsidR="007C4018" w:rsidRDefault="007C4018" w:rsidP="00794678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C4018">
        <w:rPr>
          <w:rFonts w:ascii="Times New Roman" w:hAnsi="Times New Roman" w:cs="Times New Roman"/>
          <w:sz w:val="24"/>
          <w:szCs w:val="24"/>
          <w:lang w:val="pl-PL"/>
        </w:rPr>
        <w:t xml:space="preserve">Podpis zaufany bądź kwalifikowany podpis elektroniczny może zostać złożony osobno pod każdym plikiem </w:t>
      </w:r>
      <w:r w:rsidR="000F2548">
        <w:rPr>
          <w:rFonts w:ascii="Times New Roman" w:hAnsi="Times New Roman" w:cs="Times New Roman"/>
          <w:sz w:val="24"/>
          <w:szCs w:val="24"/>
          <w:lang w:val="pl-PL"/>
        </w:rPr>
        <w:t>–</w:t>
      </w:r>
      <w:r w:rsidRPr="007C4018">
        <w:rPr>
          <w:rFonts w:ascii="Times New Roman" w:hAnsi="Times New Roman" w:cs="Times New Roman"/>
          <w:sz w:val="24"/>
          <w:szCs w:val="24"/>
          <w:lang w:val="pl-PL"/>
        </w:rPr>
        <w:t xml:space="preserve"> oświadczeniem Wykonawcy, jak i może zostać złożony jeden podpis obejmujący wszystkie oświadczenia zgromadzone w jednym pliku.</w:t>
      </w:r>
    </w:p>
    <w:p w14:paraId="6EAF395A" w14:textId="6493A3E7" w:rsidR="008922A7" w:rsidRDefault="007C4018" w:rsidP="00794678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ED279C">
        <w:rPr>
          <w:rFonts w:ascii="Times New Roman" w:hAnsi="Times New Roman" w:cs="Times New Roman"/>
          <w:sz w:val="24"/>
          <w:szCs w:val="24"/>
          <w:lang w:val="pl-PL"/>
        </w:rPr>
        <w:t>O zachowaniu terminu złożenia oferty decyduje złożenie jej w Bazie Konkurencyjności. Oferty złożone po wyznaczonym terminie nie będą rozpatrywane.</w:t>
      </w:r>
    </w:p>
    <w:p w14:paraId="33345675" w14:textId="4C1F0255" w:rsidR="00674F0E" w:rsidRPr="00674F0E" w:rsidRDefault="00674F0E" w:rsidP="00794678">
      <w:pPr>
        <w:pStyle w:val="Nagwek2"/>
        <w:numPr>
          <w:ilvl w:val="0"/>
          <w:numId w:val="11"/>
        </w:numPr>
        <w:spacing w:before="0" w:line="360" w:lineRule="auto"/>
        <w:ind w:left="142" w:hanging="142"/>
        <w:rPr>
          <w:rFonts w:ascii="Times New Roman" w:hAnsi="Times New Roman" w:cs="Times New Roman"/>
          <w:sz w:val="24"/>
          <w:szCs w:val="24"/>
          <w:lang w:val="pl-PL"/>
        </w:rPr>
      </w:pPr>
      <w:r w:rsidRPr="00674F0E">
        <w:rPr>
          <w:rFonts w:ascii="Times New Roman" w:hAnsi="Times New Roman" w:cs="Times New Roman"/>
          <w:sz w:val="24"/>
          <w:szCs w:val="24"/>
          <w:lang w:val="pl-PL"/>
        </w:rPr>
        <w:t>Ocena ofert</w:t>
      </w:r>
    </w:p>
    <w:p w14:paraId="79E588D0" w14:textId="6AF1509D" w:rsidR="00674F0E" w:rsidRDefault="00674F0E" w:rsidP="00794678">
      <w:pPr>
        <w:pStyle w:val="Akapitzlist"/>
        <w:numPr>
          <w:ilvl w:val="0"/>
          <w:numId w:val="2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674F0E">
        <w:rPr>
          <w:rFonts w:ascii="Times New Roman" w:hAnsi="Times New Roman" w:cs="Times New Roman"/>
          <w:sz w:val="24"/>
          <w:szCs w:val="24"/>
          <w:lang w:val="pl-PL"/>
        </w:rPr>
        <w:t>Zamawiający dokona oceny złożonych ofert pod względem ich formalnej zgodności z Zapytaniem Ofertowym.</w:t>
      </w:r>
    </w:p>
    <w:p w14:paraId="29CA884D" w14:textId="0D9929FC" w:rsidR="00674F0E" w:rsidRPr="00674F0E" w:rsidRDefault="00674F0E" w:rsidP="00794678">
      <w:pPr>
        <w:pStyle w:val="Akapitzlist"/>
        <w:numPr>
          <w:ilvl w:val="0"/>
          <w:numId w:val="2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674F0E">
        <w:rPr>
          <w:rFonts w:ascii="Times New Roman" w:hAnsi="Times New Roman" w:cs="Times New Roman"/>
          <w:sz w:val="24"/>
          <w:szCs w:val="24"/>
          <w:lang w:val="pl-PL"/>
        </w:rPr>
        <w:t>Oferta zostanie odrzucona, jeżeli:</w:t>
      </w:r>
    </w:p>
    <w:p w14:paraId="59DBBDB9" w14:textId="787CF025" w:rsidR="00674F0E" w:rsidRPr="00CB6733" w:rsidRDefault="00674F0E" w:rsidP="00794678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B6733">
        <w:rPr>
          <w:rFonts w:ascii="Times New Roman" w:hAnsi="Times New Roman" w:cs="Times New Roman"/>
          <w:sz w:val="24"/>
          <w:szCs w:val="24"/>
          <w:lang w:val="pl-PL"/>
        </w:rPr>
        <w:t>została złożona przez osobę nieuprawnioną,</w:t>
      </w:r>
    </w:p>
    <w:p w14:paraId="5E0A548C" w14:textId="324FDEDF" w:rsidR="00674F0E" w:rsidRDefault="00674F0E" w:rsidP="00794678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B6733">
        <w:rPr>
          <w:rFonts w:ascii="Times New Roman" w:hAnsi="Times New Roman" w:cs="Times New Roman"/>
          <w:sz w:val="24"/>
          <w:szCs w:val="24"/>
          <w:lang w:val="pl-PL"/>
        </w:rPr>
        <w:lastRenderedPageBreak/>
        <w:t>jeżeli jej treść nie odpowiada treści Zapytania Ofertowego z zastrzeżeniem poniższych zapisów o poprawieniu oferty lub jest niezgodna z innymi obowiązującymi w tym zakresie przepisami prawa,</w:t>
      </w:r>
    </w:p>
    <w:p w14:paraId="1F17D08B" w14:textId="6A505C28" w:rsidR="00674F0E" w:rsidRDefault="00674F0E" w:rsidP="00794678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B6733">
        <w:rPr>
          <w:rFonts w:ascii="Times New Roman" w:hAnsi="Times New Roman" w:cs="Times New Roman"/>
          <w:sz w:val="24"/>
          <w:szCs w:val="24"/>
          <w:lang w:val="pl-PL"/>
        </w:rPr>
        <w:t>jeżeli jej złożenie stanowi czyn nieuczciwej konkurencji w rozumieniu przepisów o zwalczaniu nieuczciwej konkurencji,</w:t>
      </w:r>
    </w:p>
    <w:p w14:paraId="6FA83A23" w14:textId="554BC441" w:rsidR="00674F0E" w:rsidRDefault="00674F0E" w:rsidP="00794678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B6733">
        <w:rPr>
          <w:rFonts w:ascii="Times New Roman" w:hAnsi="Times New Roman" w:cs="Times New Roman"/>
          <w:sz w:val="24"/>
          <w:szCs w:val="24"/>
          <w:lang w:val="pl-PL"/>
        </w:rPr>
        <w:t>zawiera rażąco niską cenę,</w:t>
      </w:r>
    </w:p>
    <w:p w14:paraId="23CB4229" w14:textId="2374315C" w:rsidR="00674F0E" w:rsidRPr="00CB6733" w:rsidRDefault="00674F0E" w:rsidP="00794678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B6733">
        <w:rPr>
          <w:rFonts w:ascii="Times New Roman" w:hAnsi="Times New Roman" w:cs="Times New Roman"/>
          <w:sz w:val="24"/>
          <w:szCs w:val="24"/>
          <w:lang w:val="pl-PL"/>
        </w:rPr>
        <w:t>Wykonawca nie zgodził się na poprawienie przez Zamawiającego w treści oferty oczywistej omyłki pisarskiej, rachunkowej lub innej omyłki,</w:t>
      </w:r>
    </w:p>
    <w:p w14:paraId="255FD7AB" w14:textId="21811167" w:rsidR="00674F0E" w:rsidRDefault="00674F0E" w:rsidP="00794678">
      <w:pPr>
        <w:pStyle w:val="Akapitzlist"/>
        <w:numPr>
          <w:ilvl w:val="0"/>
          <w:numId w:val="2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674F0E">
        <w:rPr>
          <w:rFonts w:ascii="Times New Roman" w:hAnsi="Times New Roman" w:cs="Times New Roman"/>
          <w:sz w:val="24"/>
          <w:szCs w:val="24"/>
          <w:lang w:val="pl-PL"/>
        </w:rPr>
        <w:t>Z tytułu odrzucenia oferty Wykonawcy nie przysługują żadne roszczenia w stosunku do Zamawiającego.</w:t>
      </w:r>
    </w:p>
    <w:p w14:paraId="2E92D045" w14:textId="328F6494" w:rsidR="00674F0E" w:rsidRPr="00F30676" w:rsidRDefault="00674F0E" w:rsidP="00794678">
      <w:pPr>
        <w:pStyle w:val="Akapitzlist"/>
        <w:numPr>
          <w:ilvl w:val="0"/>
          <w:numId w:val="2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30676">
        <w:rPr>
          <w:rFonts w:ascii="Times New Roman" w:hAnsi="Times New Roman" w:cs="Times New Roman"/>
          <w:sz w:val="24"/>
          <w:szCs w:val="24"/>
          <w:lang w:val="pl-PL"/>
        </w:rPr>
        <w:t>Zamawiający poprawia w ofercie:</w:t>
      </w:r>
    </w:p>
    <w:p w14:paraId="514CA4BB" w14:textId="57F88577" w:rsidR="00674F0E" w:rsidRPr="00F30676" w:rsidRDefault="00674F0E" w:rsidP="00794678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30676">
        <w:rPr>
          <w:rFonts w:ascii="Times New Roman" w:hAnsi="Times New Roman" w:cs="Times New Roman"/>
          <w:sz w:val="24"/>
          <w:szCs w:val="24"/>
          <w:lang w:val="pl-PL"/>
        </w:rPr>
        <w:t>oczywiste omyłki pisarskie, w szczególności, jeżeli cena podana liczbą nie odpowiada cenie podanej słownie, przyjmuje się za prawidłową cenę podaną słownie, chyba że z treści oferty wynika, iż prawidłowa jest cena podana liczbą;</w:t>
      </w:r>
    </w:p>
    <w:p w14:paraId="04588695" w14:textId="4B5B00DB" w:rsidR="00674F0E" w:rsidRDefault="00674F0E" w:rsidP="00794678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30676">
        <w:rPr>
          <w:rFonts w:ascii="Times New Roman" w:hAnsi="Times New Roman" w:cs="Times New Roman"/>
          <w:sz w:val="24"/>
          <w:szCs w:val="24"/>
          <w:lang w:val="pl-PL"/>
        </w:rPr>
        <w:t>oczywiste omyłki rachunkowe, z uwzględnieniem konsekwencji rachunkowych dokonanych poprawek;</w:t>
      </w:r>
    </w:p>
    <w:p w14:paraId="532FC424" w14:textId="267A6BD5" w:rsidR="00674F0E" w:rsidRPr="00F30676" w:rsidRDefault="00674F0E" w:rsidP="00794678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30676">
        <w:rPr>
          <w:rFonts w:ascii="Times New Roman" w:hAnsi="Times New Roman" w:cs="Times New Roman"/>
          <w:sz w:val="24"/>
          <w:szCs w:val="24"/>
          <w:lang w:val="pl-PL"/>
        </w:rPr>
        <w:t>inne omyłki polegające na niezgodności oferty z Zapytaniem ofertowym, niepowodujące istotnych zmian w treści oferty.</w:t>
      </w:r>
    </w:p>
    <w:p w14:paraId="6A8473E4" w14:textId="69893E4B" w:rsidR="00674F0E" w:rsidRDefault="00674F0E" w:rsidP="00794678">
      <w:pPr>
        <w:pStyle w:val="Akapitzlist"/>
        <w:numPr>
          <w:ilvl w:val="0"/>
          <w:numId w:val="2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674F0E">
        <w:rPr>
          <w:rFonts w:ascii="Times New Roman" w:hAnsi="Times New Roman" w:cs="Times New Roman"/>
          <w:sz w:val="24"/>
          <w:szCs w:val="24"/>
          <w:lang w:val="pl-PL"/>
        </w:rPr>
        <w:t>Zamawiający, po dokonaniu poprawki omyłki w ofercie, niezwłocznie zawiadamia o tym Wykonawcę, który w terminie 1 dnia roboczego, może nie zgodzić się na poprawienie tej omyłki.</w:t>
      </w:r>
    </w:p>
    <w:p w14:paraId="7A46DDA1" w14:textId="2CCA696B" w:rsidR="00ED279C" w:rsidRPr="009F3E22" w:rsidRDefault="00674F0E" w:rsidP="00794678">
      <w:pPr>
        <w:pStyle w:val="Akapitzlist"/>
        <w:numPr>
          <w:ilvl w:val="0"/>
          <w:numId w:val="2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F3E22">
        <w:rPr>
          <w:rFonts w:ascii="Times New Roman" w:hAnsi="Times New Roman" w:cs="Times New Roman"/>
          <w:sz w:val="24"/>
          <w:szCs w:val="24"/>
          <w:lang w:val="pl-PL"/>
        </w:rPr>
        <w:t>Zamawiający może, kontaktując się drogą mailową na adres wskazany w ofercie, w toku badania i oceny oferty żądać od Wykonawców wyjaśnień dotyczących treści oferty bądź uzupełnienia braków formalnych oferty, wyznaczając Wykonawcy termin na ich uzupełnienie. W przypadku nieuzupełnienia oferty lub niezłożenia wyczerpujących wyjaśnień Zamawiający będzie uprawniony do odrzucenia oferty.</w:t>
      </w:r>
    </w:p>
    <w:p w14:paraId="31E1B8FA" w14:textId="0B4035E4" w:rsidR="00562026" w:rsidRPr="00D86704" w:rsidRDefault="000A3339" w:rsidP="00794678">
      <w:pPr>
        <w:pStyle w:val="Nagwek2"/>
        <w:numPr>
          <w:ilvl w:val="0"/>
          <w:numId w:val="11"/>
        </w:numPr>
        <w:spacing w:before="0" w:line="360" w:lineRule="auto"/>
        <w:ind w:left="142" w:hanging="142"/>
        <w:rPr>
          <w:rFonts w:ascii="Times New Roman" w:hAnsi="Times New Roman" w:cs="Times New Roman"/>
          <w:sz w:val="24"/>
          <w:szCs w:val="24"/>
          <w:lang w:val="pl-PL"/>
        </w:rPr>
      </w:pPr>
      <w:r w:rsidRPr="00D86704">
        <w:rPr>
          <w:rFonts w:ascii="Times New Roman" w:hAnsi="Times New Roman" w:cs="Times New Roman"/>
          <w:sz w:val="24"/>
          <w:szCs w:val="24"/>
          <w:lang w:val="pl-PL"/>
        </w:rPr>
        <w:t>Kryteria oceny ofert</w:t>
      </w:r>
    </w:p>
    <w:p w14:paraId="01E5325F" w14:textId="2F8409F6" w:rsidR="00474CD7" w:rsidRPr="00924CE8" w:rsidRDefault="00474CD7" w:rsidP="00794678">
      <w:pPr>
        <w:pStyle w:val="Akapitzlist"/>
        <w:numPr>
          <w:ilvl w:val="0"/>
          <w:numId w:val="24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924CE8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Ocena ofert w niniejszym postępowaniu będzie dokonana wg następujących kryteriów:</w:t>
      </w:r>
    </w:p>
    <w:tbl>
      <w:tblPr>
        <w:tblW w:w="0" w:type="auto"/>
        <w:tblInd w:w="1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1134"/>
      </w:tblGrid>
      <w:tr w:rsidR="00474CD7" w:rsidRPr="00D86704" w14:paraId="5E065B0D" w14:textId="77777777" w:rsidTr="00C057FE">
        <w:trPr>
          <w:trHeight w:val="387"/>
        </w:trPr>
        <w:tc>
          <w:tcPr>
            <w:tcW w:w="4786" w:type="dxa"/>
            <w:vAlign w:val="center"/>
          </w:tcPr>
          <w:p w14:paraId="2557AEFC" w14:textId="77777777" w:rsidR="00474CD7" w:rsidRPr="00D86704" w:rsidRDefault="00474CD7" w:rsidP="005707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67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Kryterium wyboru</w:t>
            </w:r>
          </w:p>
        </w:tc>
        <w:tc>
          <w:tcPr>
            <w:tcW w:w="1134" w:type="dxa"/>
            <w:vAlign w:val="center"/>
          </w:tcPr>
          <w:p w14:paraId="2FE0CC32" w14:textId="77777777" w:rsidR="00474CD7" w:rsidRPr="00D86704" w:rsidRDefault="00474CD7" w:rsidP="005707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67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Waga</w:t>
            </w:r>
          </w:p>
        </w:tc>
      </w:tr>
      <w:tr w:rsidR="00474CD7" w:rsidRPr="00D86704" w14:paraId="157CF41A" w14:textId="77777777" w:rsidTr="00C057FE">
        <w:trPr>
          <w:trHeight w:val="418"/>
        </w:trPr>
        <w:tc>
          <w:tcPr>
            <w:tcW w:w="4786" w:type="dxa"/>
            <w:vAlign w:val="center"/>
          </w:tcPr>
          <w:p w14:paraId="34DFE71A" w14:textId="6BE70E88" w:rsidR="00474CD7" w:rsidRPr="00D86704" w:rsidRDefault="00474CD7" w:rsidP="0057075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6704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lastRenderedPageBreak/>
              <w:t xml:space="preserve">C </w:t>
            </w:r>
            <w:r w:rsidR="000F2548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>–</w:t>
            </w:r>
            <w:r w:rsidRPr="00D86704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 Cena oferty</w:t>
            </w:r>
          </w:p>
        </w:tc>
        <w:tc>
          <w:tcPr>
            <w:tcW w:w="1134" w:type="dxa"/>
            <w:vAlign w:val="center"/>
          </w:tcPr>
          <w:p w14:paraId="0CB1A112" w14:textId="2F9B63C7" w:rsidR="00474CD7" w:rsidRPr="00D86704" w:rsidRDefault="00CE1F69" w:rsidP="005707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40</w:t>
            </w:r>
          </w:p>
        </w:tc>
      </w:tr>
      <w:tr w:rsidR="00474CD7" w:rsidRPr="00D86704" w14:paraId="0F3C38FD" w14:textId="77777777" w:rsidTr="00C057FE">
        <w:trPr>
          <w:trHeight w:val="418"/>
        </w:trPr>
        <w:tc>
          <w:tcPr>
            <w:tcW w:w="4786" w:type="dxa"/>
            <w:vAlign w:val="center"/>
          </w:tcPr>
          <w:p w14:paraId="75AD44A3" w14:textId="28AFC156" w:rsidR="00474CD7" w:rsidRPr="00D86704" w:rsidRDefault="00474CD7" w:rsidP="00570757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</w:pPr>
            <w:r w:rsidRPr="00D86704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P </w:t>
            </w:r>
            <w:r w:rsidR="000F2548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>–</w:t>
            </w:r>
            <w:r w:rsidRPr="00D86704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 </w:t>
            </w:r>
            <w:bookmarkStart w:id="1" w:name="_Hlk210894211"/>
            <w:r w:rsidRPr="00D86704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>Jakość / Parametry techniczne</w:t>
            </w:r>
            <w:bookmarkEnd w:id="1"/>
          </w:p>
        </w:tc>
        <w:tc>
          <w:tcPr>
            <w:tcW w:w="1134" w:type="dxa"/>
            <w:vAlign w:val="center"/>
          </w:tcPr>
          <w:p w14:paraId="132F0E17" w14:textId="05C3AA19" w:rsidR="00474CD7" w:rsidRPr="00D86704" w:rsidRDefault="00CE1F69" w:rsidP="005707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474CD7" w:rsidRPr="00D86704" w14:paraId="0053E70F" w14:textId="77777777" w:rsidTr="00C057FE">
        <w:trPr>
          <w:trHeight w:val="418"/>
        </w:trPr>
        <w:tc>
          <w:tcPr>
            <w:tcW w:w="4786" w:type="dxa"/>
            <w:vAlign w:val="center"/>
          </w:tcPr>
          <w:p w14:paraId="1462F0F8" w14:textId="764C9C4F" w:rsidR="00474CD7" w:rsidRPr="00D86704" w:rsidRDefault="00474CD7" w:rsidP="00570757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</w:pPr>
            <w:r w:rsidRPr="00D86704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T </w:t>
            </w:r>
            <w:r w:rsidR="000F2548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>–</w:t>
            </w:r>
            <w:r w:rsidRPr="00D86704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 Termin </w:t>
            </w:r>
            <w:r w:rsidR="00365AA0" w:rsidRPr="00D86704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>dostawy</w:t>
            </w:r>
          </w:p>
        </w:tc>
        <w:tc>
          <w:tcPr>
            <w:tcW w:w="1134" w:type="dxa"/>
            <w:vAlign w:val="center"/>
          </w:tcPr>
          <w:p w14:paraId="32C31045" w14:textId="212DD9A5" w:rsidR="00474CD7" w:rsidRPr="00D86704" w:rsidRDefault="00CE1F69" w:rsidP="005707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</w:tbl>
    <w:p w14:paraId="2DD3E292" w14:textId="77777777" w:rsidR="00474CD7" w:rsidRPr="00D86704" w:rsidRDefault="00474CD7" w:rsidP="0057075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34A7D6C1" w14:textId="77777777" w:rsidR="00474CD7" w:rsidRPr="00D86704" w:rsidRDefault="00474CD7" w:rsidP="00794678">
      <w:pPr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>Cena oferty (C)</w:t>
      </w:r>
    </w:p>
    <w:p w14:paraId="25E67891" w14:textId="77777777" w:rsidR="00474CD7" w:rsidRPr="00D86704" w:rsidRDefault="00474CD7" w:rsidP="00570757">
      <w:pPr>
        <w:spacing w:after="0" w:line="360" w:lineRule="auto"/>
        <w:ind w:left="709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>Kryterium zostanie wyliczone wg wzoru:</w:t>
      </w:r>
    </w:p>
    <w:p w14:paraId="15AC0CF9" w14:textId="77777777" w:rsidR="00474CD7" w:rsidRPr="00D86704" w:rsidRDefault="00474CD7" w:rsidP="00570757">
      <w:pPr>
        <w:spacing w:after="0" w:line="360" w:lineRule="auto"/>
        <w:ind w:left="851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                                        najniższa cena oferowana brutto  </w:t>
      </w:r>
    </w:p>
    <w:p w14:paraId="047A6C13" w14:textId="1C98DB86" w:rsidR="00474CD7" w:rsidRPr="00D86704" w:rsidRDefault="00474CD7" w:rsidP="00570757">
      <w:pPr>
        <w:spacing w:after="0" w:line="360" w:lineRule="auto"/>
        <w:ind w:left="851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                             C  =  ------------------------------------------   x </w:t>
      </w:r>
      <w:r w:rsidR="00CE1F69">
        <w:rPr>
          <w:rFonts w:ascii="Times New Roman" w:eastAsia="Calibri" w:hAnsi="Times New Roman" w:cs="Times New Roman"/>
          <w:sz w:val="24"/>
          <w:szCs w:val="24"/>
          <w:lang w:val="pl-PL"/>
        </w:rPr>
        <w:t>40</w:t>
      </w:r>
    </w:p>
    <w:p w14:paraId="6790D08B" w14:textId="77777777" w:rsidR="00474CD7" w:rsidRPr="00D86704" w:rsidRDefault="00474CD7" w:rsidP="00570757">
      <w:pPr>
        <w:spacing w:after="0" w:line="360" w:lineRule="auto"/>
        <w:ind w:left="851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                                          cena oferty badanej brutto</w:t>
      </w:r>
    </w:p>
    <w:p w14:paraId="399D54D0" w14:textId="2ABEFCBF" w:rsidR="00474CD7" w:rsidRPr="00D86704" w:rsidRDefault="00474CD7" w:rsidP="00570757">
      <w:pPr>
        <w:spacing w:after="0" w:line="360" w:lineRule="auto"/>
        <w:ind w:left="709" w:hanging="1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bookmarkStart w:id="2" w:name="_Hlk70666254"/>
      <w:r w:rsidRPr="00D867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Maksymalnie do zdobycia </w:t>
      </w:r>
      <w:r w:rsidR="00CE1F69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40</w:t>
      </w:r>
      <w:r w:rsidRPr="00D867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pkt</w:t>
      </w:r>
      <w:bookmarkEnd w:id="2"/>
      <w:r w:rsidRPr="00D867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</w:p>
    <w:p w14:paraId="63CB941D" w14:textId="4147D645" w:rsidR="00474CD7" w:rsidRPr="00D86704" w:rsidRDefault="00474CD7" w:rsidP="00794678">
      <w:pPr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>Jakość / Parametry techniczne (P)</w:t>
      </w:r>
    </w:p>
    <w:p w14:paraId="13FE1399" w14:textId="77777777" w:rsidR="00474CD7" w:rsidRPr="00D86704" w:rsidRDefault="00474CD7" w:rsidP="00570757">
      <w:pPr>
        <w:spacing w:after="0" w:line="360" w:lineRule="auto"/>
        <w:ind w:left="709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>Ilość punktów zgodnie z kryterium:</w:t>
      </w:r>
    </w:p>
    <w:p w14:paraId="1542A01D" w14:textId="4257BC6D" w:rsidR="00474CD7" w:rsidRDefault="00F5493D" w:rsidP="00794678">
      <w:pPr>
        <w:pStyle w:val="Akapitzlist"/>
        <w:numPr>
          <w:ilvl w:val="0"/>
          <w:numId w:val="25"/>
        </w:numPr>
        <w:spacing w:after="0" w:line="36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bookmarkStart w:id="3" w:name="_Hlk210894304"/>
      <w:r w:rsidRPr="00F3609F">
        <w:rPr>
          <w:rFonts w:ascii="Times New Roman" w:eastAsia="Calibri" w:hAnsi="Times New Roman" w:cs="Times New Roman"/>
          <w:sz w:val="24"/>
          <w:szCs w:val="24"/>
          <w:lang w:val="pl-PL"/>
        </w:rPr>
        <w:t>Spełnienie wszystkich</w:t>
      </w:r>
      <w:r w:rsidRPr="00F360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36AE" w:rsidRPr="00F3609F">
        <w:rPr>
          <w:rFonts w:ascii="Times New Roman" w:hAnsi="Times New Roman" w:cs="Times New Roman"/>
          <w:sz w:val="24"/>
          <w:szCs w:val="24"/>
        </w:rPr>
        <w:t>minimalnych</w:t>
      </w:r>
      <w:proofErr w:type="spellEnd"/>
      <w:r w:rsidR="00E336AE" w:rsidRPr="00F3609F">
        <w:rPr>
          <w:rFonts w:ascii="Times New Roman" w:hAnsi="Times New Roman" w:cs="Times New Roman"/>
          <w:sz w:val="24"/>
          <w:szCs w:val="24"/>
        </w:rPr>
        <w:t xml:space="preserve"> </w:t>
      </w:r>
      <w:r w:rsidRPr="00F3609F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wymagań technicznych </w:t>
      </w:r>
      <w:r w:rsidR="0037362A" w:rsidRPr="00F3609F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wykazanych </w:t>
      </w:r>
      <w:r w:rsidR="00B81806" w:rsidRPr="00F3609F">
        <w:rPr>
          <w:rFonts w:ascii="Times New Roman" w:eastAsia="Calibri" w:hAnsi="Times New Roman" w:cs="Times New Roman"/>
          <w:sz w:val="24"/>
          <w:szCs w:val="24"/>
          <w:lang w:val="pl-PL"/>
        </w:rPr>
        <w:t>w</w:t>
      </w:r>
      <w:r w:rsidR="00942E9A" w:rsidRPr="00F3609F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pkt.</w:t>
      </w:r>
      <w:r w:rsidR="00B81806" w:rsidRPr="00F3609F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IV </w:t>
      </w:r>
      <w:r w:rsidR="00D63955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</w:t>
      </w:r>
      <w:proofErr w:type="spellStart"/>
      <w:r w:rsidR="00D63955">
        <w:rPr>
          <w:rFonts w:ascii="Times New Roman" w:eastAsia="Calibri" w:hAnsi="Times New Roman" w:cs="Times New Roman"/>
          <w:sz w:val="24"/>
          <w:szCs w:val="24"/>
          <w:lang w:val="pl-PL"/>
        </w:rPr>
        <w:t>ppkt</w:t>
      </w:r>
      <w:proofErr w:type="spellEnd"/>
      <w:r w:rsidR="00D63955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. </w:t>
      </w:r>
      <w:r w:rsidR="0037362A" w:rsidRPr="00F3609F">
        <w:rPr>
          <w:rFonts w:ascii="Times New Roman" w:eastAsia="Calibri" w:hAnsi="Times New Roman" w:cs="Times New Roman"/>
          <w:sz w:val="24"/>
          <w:szCs w:val="24"/>
          <w:lang w:val="pl-PL"/>
        </w:rPr>
        <w:t>3</w:t>
      </w:r>
      <w:r w:rsidR="00942E9A" w:rsidRPr="00F3609F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= </w:t>
      </w:r>
      <w:r w:rsidR="00CE1F69">
        <w:rPr>
          <w:rFonts w:ascii="Times New Roman" w:eastAsia="Calibri" w:hAnsi="Times New Roman" w:cs="Times New Roman"/>
          <w:sz w:val="24"/>
          <w:szCs w:val="24"/>
          <w:lang w:val="pl-PL"/>
        </w:rPr>
        <w:t>50</w:t>
      </w:r>
      <w:r w:rsidR="00942E9A" w:rsidRPr="00F3609F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</w:t>
      </w:r>
      <w:r w:rsidR="00615E10" w:rsidRPr="00F3609F">
        <w:rPr>
          <w:rFonts w:ascii="Times New Roman" w:eastAsia="Calibri" w:hAnsi="Times New Roman" w:cs="Times New Roman"/>
          <w:sz w:val="24"/>
          <w:szCs w:val="24"/>
          <w:lang w:val="pl-PL"/>
        </w:rPr>
        <w:t>pkt</w:t>
      </w:r>
      <w:bookmarkEnd w:id="3"/>
      <w:r w:rsidR="00615E10" w:rsidRPr="00F3609F">
        <w:rPr>
          <w:rFonts w:ascii="Times New Roman" w:eastAsia="Calibri" w:hAnsi="Times New Roman" w:cs="Times New Roman"/>
          <w:sz w:val="24"/>
          <w:szCs w:val="24"/>
          <w:lang w:val="pl-PL"/>
        </w:rPr>
        <w:t>.</w:t>
      </w:r>
    </w:p>
    <w:p w14:paraId="38052F9C" w14:textId="14FC4EB3" w:rsidR="00474CD7" w:rsidRPr="00F3609F" w:rsidRDefault="00615E10" w:rsidP="00794678">
      <w:pPr>
        <w:pStyle w:val="Akapitzlist"/>
        <w:numPr>
          <w:ilvl w:val="0"/>
          <w:numId w:val="25"/>
        </w:numPr>
        <w:spacing w:after="0" w:line="36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F3609F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Nie spełnienie któregokolwiek </w:t>
      </w:r>
      <w:r w:rsidR="00B81806" w:rsidRPr="00F3609F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minimalnych wymagań technicznych wykazanych w pkt. IV </w:t>
      </w:r>
      <w:proofErr w:type="spellStart"/>
      <w:r w:rsidR="00B81806" w:rsidRPr="00F3609F">
        <w:rPr>
          <w:rFonts w:ascii="Times New Roman" w:eastAsia="Calibri" w:hAnsi="Times New Roman" w:cs="Times New Roman"/>
          <w:sz w:val="24"/>
          <w:szCs w:val="24"/>
          <w:lang w:val="pl-PL"/>
        </w:rPr>
        <w:t>ppkt</w:t>
      </w:r>
      <w:proofErr w:type="spellEnd"/>
      <w:r w:rsidR="00B81806" w:rsidRPr="00F3609F">
        <w:rPr>
          <w:rFonts w:ascii="Times New Roman" w:eastAsia="Calibri" w:hAnsi="Times New Roman" w:cs="Times New Roman"/>
          <w:sz w:val="24"/>
          <w:szCs w:val="24"/>
          <w:lang w:val="pl-PL"/>
        </w:rPr>
        <w:t>. 3</w:t>
      </w:r>
      <w:r w:rsidR="00D63955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</w:t>
      </w:r>
      <w:r w:rsidRPr="00F3609F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= </w:t>
      </w:r>
      <w:r w:rsidR="00A810AB">
        <w:rPr>
          <w:rFonts w:ascii="Times New Roman" w:eastAsia="Calibri" w:hAnsi="Times New Roman" w:cs="Times New Roman"/>
          <w:sz w:val="24"/>
          <w:szCs w:val="24"/>
          <w:lang w:val="pl-PL"/>
        </w:rPr>
        <w:t>0</w:t>
      </w:r>
      <w:r w:rsidRPr="00F3609F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pkt</w:t>
      </w:r>
      <w:r w:rsidR="00474CD7" w:rsidRPr="00F3609F">
        <w:rPr>
          <w:rFonts w:ascii="Times New Roman" w:eastAsia="Calibri" w:hAnsi="Times New Roman" w:cs="Times New Roman"/>
          <w:sz w:val="24"/>
          <w:szCs w:val="24"/>
          <w:lang w:val="pl-PL"/>
        </w:rPr>
        <w:t>.</w:t>
      </w:r>
    </w:p>
    <w:p w14:paraId="3A003A8E" w14:textId="496C49E7" w:rsidR="00474CD7" w:rsidRPr="00D86704" w:rsidRDefault="00474CD7" w:rsidP="00570757">
      <w:pPr>
        <w:spacing w:after="0" w:line="360" w:lineRule="auto"/>
        <w:ind w:left="993" w:hanging="284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Maksymalnie do zdobycia </w:t>
      </w:r>
      <w:r w:rsidR="005048F7">
        <w:rPr>
          <w:rFonts w:ascii="Times New Roman" w:eastAsia="Calibri" w:hAnsi="Times New Roman" w:cs="Times New Roman"/>
          <w:sz w:val="24"/>
          <w:szCs w:val="24"/>
          <w:lang w:val="pl-PL"/>
        </w:rPr>
        <w:t>50</w:t>
      </w:r>
      <w:r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pkt.</w:t>
      </w:r>
    </w:p>
    <w:p w14:paraId="35D32CFB" w14:textId="6572DA9D" w:rsidR="00474CD7" w:rsidRPr="00D86704" w:rsidRDefault="00365AA0" w:rsidP="00794678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>Termin dostawy</w:t>
      </w:r>
      <w:r w:rsidR="00474CD7"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(</w:t>
      </w:r>
      <w:r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>T</w:t>
      </w:r>
      <w:r w:rsidR="00474CD7"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>)</w:t>
      </w:r>
    </w:p>
    <w:p w14:paraId="01717965" w14:textId="77777777" w:rsidR="00474CD7" w:rsidRPr="00D86704" w:rsidRDefault="00474CD7" w:rsidP="00B8577C">
      <w:p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>Ilość punktów zgodnie z kryterium:</w:t>
      </w:r>
    </w:p>
    <w:p w14:paraId="794AD3DB" w14:textId="41E01479" w:rsidR="00474CD7" w:rsidRPr="00D86704" w:rsidRDefault="00474CD7" w:rsidP="00794678">
      <w:pPr>
        <w:pStyle w:val="Akapitzlist"/>
        <w:numPr>
          <w:ilvl w:val="0"/>
          <w:numId w:val="25"/>
        </w:numPr>
        <w:spacing w:after="0" w:line="36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do </w:t>
      </w:r>
      <w:r w:rsidR="005435F5">
        <w:rPr>
          <w:rFonts w:ascii="Times New Roman" w:eastAsia="Calibri" w:hAnsi="Times New Roman" w:cs="Times New Roman"/>
          <w:sz w:val="24"/>
          <w:szCs w:val="24"/>
          <w:lang w:val="pl-PL"/>
        </w:rPr>
        <w:t>10 dni</w:t>
      </w:r>
      <w:r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</w:t>
      </w:r>
      <w:r w:rsidR="00157FB4"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od </w:t>
      </w:r>
      <w:r w:rsidR="005435F5">
        <w:rPr>
          <w:rFonts w:ascii="Times New Roman" w:eastAsia="Calibri" w:hAnsi="Times New Roman" w:cs="Times New Roman"/>
          <w:sz w:val="24"/>
          <w:szCs w:val="24"/>
          <w:lang w:val="pl-PL"/>
        </w:rPr>
        <w:t>zawarcia umowy</w:t>
      </w:r>
      <w:r w:rsidR="00157FB4"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</w:t>
      </w:r>
      <w:r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– </w:t>
      </w:r>
      <w:r w:rsidR="000B4E1A">
        <w:rPr>
          <w:rFonts w:ascii="Times New Roman" w:eastAsia="Calibri" w:hAnsi="Times New Roman" w:cs="Times New Roman"/>
          <w:sz w:val="24"/>
          <w:szCs w:val="24"/>
          <w:lang w:val="pl-PL"/>
        </w:rPr>
        <w:t>1</w:t>
      </w:r>
      <w:r w:rsidR="005048F7">
        <w:rPr>
          <w:rFonts w:ascii="Times New Roman" w:eastAsia="Calibri" w:hAnsi="Times New Roman" w:cs="Times New Roman"/>
          <w:sz w:val="24"/>
          <w:szCs w:val="24"/>
          <w:lang w:val="pl-PL"/>
        </w:rPr>
        <w:t>0</w:t>
      </w:r>
      <w:r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pkt;</w:t>
      </w:r>
    </w:p>
    <w:p w14:paraId="46AE734B" w14:textId="1011E529" w:rsidR="00474CD7" w:rsidRPr="00D86704" w:rsidRDefault="002D7C1F" w:rsidP="00794678">
      <w:pPr>
        <w:pStyle w:val="Akapitzlist"/>
        <w:numPr>
          <w:ilvl w:val="0"/>
          <w:numId w:val="25"/>
        </w:numPr>
        <w:spacing w:after="0" w:line="36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do </w:t>
      </w:r>
      <w:r w:rsidR="005435F5">
        <w:rPr>
          <w:rFonts w:ascii="Times New Roman" w:eastAsia="Calibri" w:hAnsi="Times New Roman" w:cs="Times New Roman"/>
          <w:sz w:val="24"/>
          <w:szCs w:val="24"/>
          <w:lang w:val="pl-PL"/>
        </w:rPr>
        <w:t>14</w:t>
      </w:r>
      <w:r w:rsidR="00474CD7"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</w:t>
      </w:r>
      <w:r w:rsidR="005435F5" w:rsidRPr="005435F5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od zawarcia umowy </w:t>
      </w:r>
      <w:r w:rsidR="00474CD7"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>– 0 pkt;</w:t>
      </w:r>
    </w:p>
    <w:p w14:paraId="2D89D77E" w14:textId="060AACBE" w:rsidR="00474CD7" w:rsidRPr="00D86704" w:rsidRDefault="00474CD7" w:rsidP="00B8577C">
      <w:pPr>
        <w:spacing w:after="0" w:line="36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Maksymalnie do zdobycia </w:t>
      </w:r>
      <w:r w:rsidR="00A810AB">
        <w:rPr>
          <w:rFonts w:ascii="Times New Roman" w:eastAsia="Calibri" w:hAnsi="Times New Roman" w:cs="Times New Roman"/>
          <w:sz w:val="24"/>
          <w:szCs w:val="24"/>
          <w:lang w:val="pl-PL"/>
        </w:rPr>
        <w:t>Z</w:t>
      </w:r>
      <w:r w:rsidRPr="00D86704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pkt.</w:t>
      </w:r>
    </w:p>
    <w:p w14:paraId="1C1CCF0C" w14:textId="77777777" w:rsidR="00474CD7" w:rsidRPr="00D86704" w:rsidRDefault="00474CD7" w:rsidP="00794678">
      <w:pPr>
        <w:pStyle w:val="Akapitzlist"/>
        <w:numPr>
          <w:ilvl w:val="0"/>
          <w:numId w:val="24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D867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Maksymalna ilość punktów wynosi 100.</w:t>
      </w:r>
    </w:p>
    <w:p w14:paraId="183FC3C6" w14:textId="77777777" w:rsidR="00474CD7" w:rsidRPr="00D86704" w:rsidRDefault="00474CD7" w:rsidP="00794678">
      <w:pPr>
        <w:pStyle w:val="Akapitzlist"/>
        <w:numPr>
          <w:ilvl w:val="0"/>
          <w:numId w:val="24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D867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Ocena końcowa oferty zostanie wyliczona jako suma punktów uzyskanych w poszczególnych kryteriach oceny ofert wg następującego wzoru:</w:t>
      </w:r>
    </w:p>
    <w:p w14:paraId="5CB37030" w14:textId="548694A9" w:rsidR="00474CD7" w:rsidRPr="00D86704" w:rsidRDefault="00474CD7" w:rsidP="0057075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D867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∑ = C + </w:t>
      </w:r>
      <w:r w:rsidR="00196E2B" w:rsidRPr="00D867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P</w:t>
      </w:r>
      <w:r w:rsidRPr="00D867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+ </w:t>
      </w:r>
      <w:r w:rsidR="00196E2B" w:rsidRPr="00D867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T</w:t>
      </w:r>
    </w:p>
    <w:p w14:paraId="3D078ACD" w14:textId="77777777" w:rsidR="00474CD7" w:rsidRPr="00D86704" w:rsidRDefault="00474CD7" w:rsidP="00794678">
      <w:pPr>
        <w:pStyle w:val="Akapitzlist"/>
        <w:numPr>
          <w:ilvl w:val="0"/>
          <w:numId w:val="24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D867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 najkorzystniejszą zostanie uznana oferta, która uzyska najwyższą liczbę punktów spośród ofert niepodlegających odrzuceniu.</w:t>
      </w:r>
    </w:p>
    <w:p w14:paraId="0388F1E9" w14:textId="013EE4EB" w:rsidR="00451EDC" w:rsidRDefault="00474CD7" w:rsidP="00794678">
      <w:pPr>
        <w:pStyle w:val="Akapitzlist"/>
        <w:numPr>
          <w:ilvl w:val="0"/>
          <w:numId w:val="24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D867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W przypadku uzyskania przez Oferentów jednakowej liczny punktów Zamawiający dopuszcza możliwość złożenia przez Oferentów ofert dodatkowych.</w:t>
      </w:r>
    </w:p>
    <w:p w14:paraId="44F89B4E" w14:textId="0AF809F3" w:rsidR="003A33E8" w:rsidRDefault="00F43F7E" w:rsidP="00794678">
      <w:pPr>
        <w:pStyle w:val="Akapitzlist"/>
        <w:numPr>
          <w:ilvl w:val="0"/>
          <w:numId w:val="24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F43F7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lastRenderedPageBreak/>
        <w:t xml:space="preserve">W przypadku niemożliwości </w:t>
      </w:r>
      <w:r w:rsidR="002D31C9" w:rsidRPr="00F43F7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wybra</w:t>
      </w: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nia</w:t>
      </w:r>
      <w:r w:rsidR="002D31C9" w:rsidRPr="00F43F7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oferty najkorzystniejszej z uwagi na to, że dwie lub więcej ofert przedstawia taką samą liczbę otrzymanych punktów, Zamawiający zwróci się do Wykonawców, których oferty otrzymały taką samą liczbę punktów z pytaniem o możliwość obniżenia ceny. W takim przypadku Zamawiający wybierze ofertę, dla której zaproponowana obniżona cena będzie najniższa.</w:t>
      </w:r>
    </w:p>
    <w:p w14:paraId="17F587BF" w14:textId="48EE45BB" w:rsidR="003A33E8" w:rsidRPr="00F2025E" w:rsidRDefault="003A33E8" w:rsidP="00794678">
      <w:pPr>
        <w:pStyle w:val="Nagwek2"/>
        <w:numPr>
          <w:ilvl w:val="0"/>
          <w:numId w:val="11"/>
        </w:numPr>
        <w:spacing w:before="0" w:line="360" w:lineRule="auto"/>
        <w:ind w:left="142" w:hanging="142"/>
        <w:rPr>
          <w:rFonts w:ascii="Times New Roman" w:hAnsi="Times New Roman" w:cs="Times New Roman"/>
          <w:sz w:val="24"/>
          <w:szCs w:val="24"/>
          <w:lang w:val="pl-PL"/>
        </w:rPr>
      </w:pPr>
      <w:r w:rsidRPr="00F2025E">
        <w:rPr>
          <w:rFonts w:ascii="Times New Roman" w:hAnsi="Times New Roman" w:cs="Times New Roman"/>
          <w:sz w:val="24"/>
          <w:szCs w:val="24"/>
          <w:lang w:val="pl-PL"/>
        </w:rPr>
        <w:t>Załączniki do zapytania ofertowego</w:t>
      </w:r>
    </w:p>
    <w:p w14:paraId="75E90B44" w14:textId="29904B99" w:rsidR="003A33E8" w:rsidRDefault="003A33E8" w:rsidP="00794678">
      <w:pPr>
        <w:pStyle w:val="Akapitzlist"/>
        <w:numPr>
          <w:ilvl w:val="0"/>
          <w:numId w:val="27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F2025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Załącznik nr 1: Formularz Oferty.</w:t>
      </w:r>
    </w:p>
    <w:p w14:paraId="38433CD4" w14:textId="5F46653E" w:rsidR="00444124" w:rsidRDefault="003A33E8" w:rsidP="00794678">
      <w:pPr>
        <w:pStyle w:val="Akapitzlist"/>
        <w:numPr>
          <w:ilvl w:val="0"/>
          <w:numId w:val="27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F2025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Załącznik nr 2: Oświadczenie o braku powiązań kapitałowych i osobowych.</w:t>
      </w:r>
    </w:p>
    <w:p w14:paraId="2AA6D3A4" w14:textId="77777777" w:rsidR="00444124" w:rsidRDefault="00444124">
      <w:pP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br w:type="page"/>
      </w:r>
    </w:p>
    <w:p w14:paraId="61A7F667" w14:textId="77777777" w:rsidR="004A3EE0" w:rsidRPr="004A3EE0" w:rsidRDefault="004A3EE0" w:rsidP="004A3EE0">
      <w:pPr>
        <w:pStyle w:val="Nagwek"/>
        <w:jc w:val="right"/>
        <w:rPr>
          <w:rFonts w:ascii="Arial" w:eastAsia="Tahoma" w:hAnsi="Arial" w:cs="Arial"/>
          <w:sz w:val="20"/>
          <w:szCs w:val="20"/>
          <w:lang w:val="pl-PL" w:eastAsia="zh-CN"/>
        </w:rPr>
      </w:pPr>
      <w:r w:rsidRPr="004A3EE0">
        <w:rPr>
          <w:rFonts w:ascii="Arial" w:eastAsia="Tahoma" w:hAnsi="Arial" w:cs="Arial"/>
          <w:sz w:val="20"/>
          <w:szCs w:val="20"/>
          <w:lang w:val="pl-PL" w:eastAsia="zh-CN"/>
        </w:rPr>
        <w:lastRenderedPageBreak/>
        <w:t>Załącznik nr 1 do Zapytania ofertowego</w:t>
      </w:r>
    </w:p>
    <w:p w14:paraId="3788E55D" w14:textId="77777777" w:rsidR="004A3EE0" w:rsidRDefault="004A3EE0" w:rsidP="00657669">
      <w:pPr>
        <w:spacing w:after="0" w:line="240" w:lineRule="auto"/>
        <w:jc w:val="center"/>
        <w:rPr>
          <w:rFonts w:ascii="Calibri" w:eastAsia="MS Mincho" w:hAnsi="Calibri" w:cs="Calibri"/>
          <w:b/>
          <w:sz w:val="24"/>
          <w:szCs w:val="24"/>
          <w:lang w:val="pl-PL"/>
        </w:rPr>
      </w:pPr>
    </w:p>
    <w:p w14:paraId="146424DF" w14:textId="69FD5A95" w:rsidR="00657669" w:rsidRPr="00657669" w:rsidRDefault="00657669" w:rsidP="00657669">
      <w:pPr>
        <w:spacing w:after="0" w:line="240" w:lineRule="auto"/>
        <w:jc w:val="center"/>
        <w:rPr>
          <w:rFonts w:ascii="Calibri" w:eastAsia="MS Mincho" w:hAnsi="Calibri" w:cs="Calibri"/>
          <w:b/>
          <w:sz w:val="24"/>
          <w:szCs w:val="24"/>
          <w:lang w:val="pl-PL"/>
        </w:rPr>
      </w:pPr>
      <w:r w:rsidRPr="00657669">
        <w:rPr>
          <w:rFonts w:ascii="Calibri" w:eastAsia="MS Mincho" w:hAnsi="Calibri" w:cs="Calibri"/>
          <w:b/>
          <w:sz w:val="24"/>
          <w:szCs w:val="24"/>
          <w:lang w:val="pl-PL"/>
        </w:rPr>
        <w:t xml:space="preserve">I PRIORYTET PROGRAMU FUNDUSZE EUROPEJSKIE DLA NOWOCZESNEJ GOSPODARKI 2021–2027 (FENG) </w:t>
      </w:r>
    </w:p>
    <w:p w14:paraId="60E74D76" w14:textId="77777777" w:rsidR="00657669" w:rsidRPr="00657669" w:rsidRDefault="00657669" w:rsidP="00657669">
      <w:pPr>
        <w:spacing w:after="0" w:line="240" w:lineRule="auto"/>
        <w:jc w:val="center"/>
        <w:rPr>
          <w:rFonts w:ascii="Calibri" w:eastAsia="MS Mincho" w:hAnsi="Calibri" w:cs="Calibri"/>
          <w:b/>
          <w:sz w:val="24"/>
          <w:szCs w:val="24"/>
          <w:lang w:val="pl-PL"/>
        </w:rPr>
      </w:pPr>
      <w:r w:rsidRPr="00657669">
        <w:rPr>
          <w:rFonts w:ascii="Calibri" w:eastAsia="MS Mincho" w:hAnsi="Calibri" w:cs="Calibri"/>
          <w:b/>
          <w:sz w:val="24"/>
          <w:szCs w:val="24"/>
          <w:lang w:val="pl-PL"/>
        </w:rPr>
        <w:t xml:space="preserve">Umowa o dofinansowanie nr FENG.01.01-IP.01-A0AS/24-00 </w:t>
      </w:r>
    </w:p>
    <w:p w14:paraId="24938887" w14:textId="77777777" w:rsidR="00657669" w:rsidRPr="00657669" w:rsidRDefault="00657669" w:rsidP="00657669">
      <w:pPr>
        <w:spacing w:after="0" w:line="240" w:lineRule="auto"/>
        <w:jc w:val="center"/>
        <w:rPr>
          <w:rFonts w:ascii="Calibri" w:eastAsia="MS Mincho" w:hAnsi="Calibri" w:cs="Calibri"/>
          <w:b/>
          <w:sz w:val="24"/>
          <w:szCs w:val="24"/>
          <w:lang w:val="pl-PL"/>
        </w:rPr>
      </w:pPr>
    </w:p>
    <w:p w14:paraId="4AE962A8" w14:textId="77777777" w:rsidR="00657669" w:rsidRPr="00657669" w:rsidRDefault="00657669" w:rsidP="00657669">
      <w:pPr>
        <w:spacing w:after="0" w:line="240" w:lineRule="auto"/>
        <w:jc w:val="center"/>
        <w:rPr>
          <w:rFonts w:ascii="Calibri" w:eastAsia="MS Mincho" w:hAnsi="Calibri" w:cs="Calibri"/>
          <w:b/>
          <w:sz w:val="24"/>
          <w:szCs w:val="24"/>
          <w:lang w:val="pl-PL"/>
        </w:rPr>
      </w:pPr>
    </w:p>
    <w:p w14:paraId="767AA909" w14:textId="77777777" w:rsidR="00657669" w:rsidRPr="00657669" w:rsidRDefault="00657669" w:rsidP="00657669">
      <w:pPr>
        <w:rPr>
          <w:rFonts w:ascii="Calibri" w:eastAsia="Calibri" w:hAnsi="Calibri" w:cs="Calibri"/>
          <w:i/>
          <w:lang w:val="pl-PL"/>
        </w:rPr>
      </w:pPr>
      <w:r w:rsidRPr="00657669">
        <w:rPr>
          <w:rFonts w:ascii="Calibri" w:eastAsia="Calibri" w:hAnsi="Calibri" w:cs="Calibri"/>
          <w:b/>
          <w:lang w:val="pl-PL"/>
        </w:rPr>
        <w:t xml:space="preserve">Tytuł projektu: </w:t>
      </w:r>
      <w:proofErr w:type="spellStart"/>
      <w:r w:rsidRPr="00657669">
        <w:rPr>
          <w:rFonts w:ascii="Calibri" w:eastAsia="Calibri" w:hAnsi="Calibri" w:cs="Calibri"/>
          <w:i/>
          <w:lang w:val="pl-PL"/>
        </w:rPr>
        <w:t>Osteogenne</w:t>
      </w:r>
      <w:proofErr w:type="spellEnd"/>
      <w:r w:rsidRPr="00657669">
        <w:rPr>
          <w:rFonts w:ascii="Calibri" w:eastAsia="Calibri" w:hAnsi="Calibri" w:cs="Calibri"/>
          <w:i/>
          <w:lang w:val="pl-PL"/>
        </w:rPr>
        <w:t xml:space="preserve">, porowate, stomatologiczne implanty </w:t>
      </w:r>
      <w:proofErr w:type="spellStart"/>
      <w:r w:rsidRPr="00657669">
        <w:rPr>
          <w:rFonts w:ascii="Calibri" w:eastAsia="Calibri" w:hAnsi="Calibri" w:cs="Calibri"/>
          <w:i/>
          <w:lang w:val="pl-PL"/>
        </w:rPr>
        <w:t>podokostnowe</w:t>
      </w:r>
      <w:proofErr w:type="spellEnd"/>
      <w:r w:rsidRPr="00657669">
        <w:rPr>
          <w:rFonts w:ascii="Calibri" w:eastAsia="Calibri" w:hAnsi="Calibri" w:cs="Calibri"/>
          <w:i/>
          <w:lang w:val="pl-PL"/>
        </w:rPr>
        <w:t xml:space="preserve"> do atraumatycznego powszechnego stosowania u pacjentów z zanikiem podłoża kostnego</w:t>
      </w:r>
    </w:p>
    <w:p w14:paraId="3A3D951F" w14:textId="77777777" w:rsidR="00657669" w:rsidRPr="00657669" w:rsidRDefault="00657669" w:rsidP="00657669">
      <w:pPr>
        <w:spacing w:after="0" w:line="360" w:lineRule="auto"/>
        <w:jc w:val="center"/>
        <w:rPr>
          <w:rFonts w:ascii="Arial" w:eastAsia="Tahoma" w:hAnsi="Arial" w:cs="Arial"/>
          <w:b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/>
          <w:sz w:val="20"/>
          <w:szCs w:val="20"/>
          <w:lang w:val="pl-PL" w:eastAsia="zh-CN"/>
        </w:rPr>
        <w:t>Formularz oferty</w:t>
      </w:r>
    </w:p>
    <w:p w14:paraId="654D7ADE" w14:textId="77777777" w:rsidR="00657669" w:rsidRPr="00657669" w:rsidRDefault="00657669" w:rsidP="00657669">
      <w:pPr>
        <w:suppressAutoHyphens/>
        <w:spacing w:after="0" w:line="240" w:lineRule="auto"/>
        <w:ind w:left="567"/>
        <w:jc w:val="center"/>
        <w:rPr>
          <w:rFonts w:ascii="Arial" w:eastAsia="Times New Roman" w:hAnsi="Arial" w:cs="Arial"/>
          <w:b/>
          <w:sz w:val="20"/>
          <w:szCs w:val="20"/>
          <w:lang w:val="pl-PL" w:eastAsia="pl-PL"/>
        </w:rPr>
      </w:pPr>
    </w:p>
    <w:p w14:paraId="686F7475" w14:textId="77777777" w:rsidR="00657669" w:rsidRPr="00657669" w:rsidRDefault="00657669" w:rsidP="00657669">
      <w:pPr>
        <w:numPr>
          <w:ilvl w:val="0"/>
          <w:numId w:val="28"/>
        </w:numPr>
        <w:suppressAutoHyphens/>
        <w:autoSpaceDN w:val="0"/>
        <w:spacing w:after="0" w:line="312" w:lineRule="auto"/>
        <w:ind w:left="426" w:hanging="426"/>
        <w:contextualSpacing/>
        <w:jc w:val="both"/>
        <w:textAlignment w:val="baseline"/>
        <w:rPr>
          <w:rFonts w:ascii="Arial" w:eastAsia="Tahoma" w:hAnsi="Arial" w:cs="Arial"/>
          <w:b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/>
          <w:sz w:val="20"/>
          <w:szCs w:val="20"/>
          <w:lang w:val="pl-PL" w:eastAsia="zh-CN"/>
        </w:rPr>
        <w:t xml:space="preserve">Przedmiot wyceny </w:t>
      </w:r>
    </w:p>
    <w:p w14:paraId="16D3963B" w14:textId="77777777" w:rsidR="00657669" w:rsidRPr="00657669" w:rsidRDefault="00657669" w:rsidP="00657669">
      <w:pPr>
        <w:suppressAutoHyphens/>
        <w:autoSpaceDN w:val="0"/>
        <w:spacing w:after="0" w:line="312" w:lineRule="auto"/>
        <w:ind w:left="426"/>
        <w:contextualSpacing/>
        <w:jc w:val="both"/>
        <w:textAlignment w:val="baseline"/>
        <w:rPr>
          <w:rFonts w:ascii="Arial" w:eastAsia="Tahoma" w:hAnsi="Arial" w:cs="Arial"/>
          <w:bCs/>
          <w:sz w:val="20"/>
          <w:szCs w:val="20"/>
          <w:lang w:val="pl-PL" w:eastAsia="zh-CN"/>
        </w:rPr>
      </w:pPr>
    </w:p>
    <w:p w14:paraId="4E371439" w14:textId="0612CEC0" w:rsidR="00657669" w:rsidRPr="00657669" w:rsidRDefault="00657669" w:rsidP="00657669">
      <w:pPr>
        <w:numPr>
          <w:ilvl w:val="0"/>
          <w:numId w:val="29"/>
        </w:numPr>
        <w:suppressAutoHyphens/>
        <w:autoSpaceDN w:val="0"/>
        <w:spacing w:after="0" w:line="312" w:lineRule="auto"/>
        <w:contextualSpacing/>
        <w:jc w:val="both"/>
        <w:textAlignment w:val="baseline"/>
        <w:rPr>
          <w:rFonts w:ascii="Arial" w:eastAsia="Tahoma" w:hAnsi="Arial" w:cs="Arial"/>
          <w:bCs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Cs/>
          <w:sz w:val="20"/>
          <w:szCs w:val="20"/>
          <w:lang w:val="pl-PL" w:eastAsia="zh-CN"/>
        </w:rPr>
        <w:t>Numer</w:t>
      </w:r>
      <w:r w:rsidR="00D12353" w:rsidRPr="000E1B36">
        <w:rPr>
          <w:rFonts w:ascii="Arial" w:eastAsia="Tahoma" w:hAnsi="Arial" w:cs="Arial"/>
          <w:bCs/>
          <w:sz w:val="20"/>
          <w:szCs w:val="20"/>
          <w:lang w:val="pl-PL" w:eastAsia="zh-CN"/>
        </w:rPr>
        <w:t xml:space="preserve"> </w:t>
      </w:r>
      <w:r w:rsidRPr="00657669">
        <w:rPr>
          <w:rFonts w:ascii="Arial" w:eastAsia="Tahoma" w:hAnsi="Arial" w:cs="Arial"/>
          <w:bCs/>
          <w:sz w:val="20"/>
          <w:szCs w:val="20"/>
          <w:lang w:val="pl-PL" w:eastAsia="zh-CN"/>
        </w:rPr>
        <w:t>zapytania ofertowego, którego dotyczy</w:t>
      </w:r>
      <w:r w:rsidR="00D12353" w:rsidRPr="000E1B36">
        <w:rPr>
          <w:rFonts w:ascii="Arial" w:eastAsia="Tahoma" w:hAnsi="Arial" w:cs="Arial"/>
          <w:bCs/>
          <w:sz w:val="20"/>
          <w:szCs w:val="20"/>
          <w:lang w:val="pl-PL" w:eastAsia="zh-CN"/>
        </w:rPr>
        <w:t xml:space="preserve"> </w:t>
      </w:r>
      <w:r w:rsidRPr="00657669">
        <w:rPr>
          <w:rFonts w:ascii="Arial" w:eastAsia="Tahoma" w:hAnsi="Arial" w:cs="Arial"/>
          <w:bCs/>
          <w:sz w:val="20"/>
          <w:szCs w:val="20"/>
          <w:lang w:val="pl-PL" w:eastAsia="zh-CN"/>
        </w:rPr>
        <w:t>wycena</w:t>
      </w:r>
      <w:r w:rsidR="00D12353" w:rsidRPr="000E1B36">
        <w:rPr>
          <w:rFonts w:ascii="Arial" w:eastAsia="Tahoma" w:hAnsi="Arial" w:cs="Arial"/>
          <w:bCs/>
          <w:sz w:val="20"/>
          <w:szCs w:val="20"/>
          <w:lang w:val="pl-PL" w:eastAsia="zh-CN"/>
        </w:rPr>
        <w:t xml:space="preserve"> </w:t>
      </w:r>
      <w:r w:rsidRPr="00657669">
        <w:rPr>
          <w:rFonts w:ascii="Arial" w:eastAsia="Tahoma" w:hAnsi="Arial" w:cs="Arial"/>
          <w:bCs/>
          <w:sz w:val="20"/>
          <w:szCs w:val="20"/>
          <w:lang w:val="pl-PL" w:eastAsia="zh-CN"/>
        </w:rPr>
        <w:t>……………………………………..</w:t>
      </w:r>
    </w:p>
    <w:p w14:paraId="320FB0CA" w14:textId="77777777" w:rsidR="00657669" w:rsidRPr="00657669" w:rsidRDefault="00657669" w:rsidP="00657669">
      <w:pPr>
        <w:numPr>
          <w:ilvl w:val="0"/>
          <w:numId w:val="29"/>
        </w:numPr>
        <w:suppressAutoHyphens/>
        <w:autoSpaceDN w:val="0"/>
        <w:spacing w:after="0" w:line="312" w:lineRule="auto"/>
        <w:contextualSpacing/>
        <w:jc w:val="both"/>
        <w:textAlignment w:val="baseline"/>
        <w:rPr>
          <w:rFonts w:ascii="Arial" w:eastAsia="Tahoma" w:hAnsi="Arial" w:cs="Arial"/>
          <w:bCs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Cs/>
          <w:sz w:val="20"/>
          <w:szCs w:val="20"/>
          <w:lang w:val="pl-PL" w:eastAsia="zh-CN"/>
        </w:rPr>
        <w:t>Opis i zakres zapytania ofertowego</w:t>
      </w:r>
    </w:p>
    <w:p w14:paraId="1EFE064F" w14:textId="7709B825" w:rsidR="00657669" w:rsidRPr="00657669" w:rsidRDefault="00657669" w:rsidP="003D21F2">
      <w:pPr>
        <w:spacing w:after="0" w:line="240" w:lineRule="auto"/>
        <w:ind w:firstLine="720"/>
        <w:jc w:val="both"/>
        <w:rPr>
          <w:rFonts w:ascii="Arial" w:eastAsia="Tahoma" w:hAnsi="Arial" w:cs="Arial"/>
          <w:sz w:val="20"/>
          <w:szCs w:val="20"/>
          <w:lang w:val="pl-PL" w:eastAsia="zh-CN"/>
        </w:rPr>
      </w:pPr>
      <w:bookmarkStart w:id="4" w:name="_Hlk72506044"/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…………………………………………………………………………………………………</w:t>
      </w:r>
      <w:r w:rsidR="000F2548">
        <w:rPr>
          <w:rFonts w:ascii="Arial" w:eastAsia="Tahoma" w:hAnsi="Arial" w:cs="Arial"/>
          <w:sz w:val="20"/>
          <w:szCs w:val="20"/>
          <w:lang w:val="pl-PL" w:eastAsia="zh-CN"/>
        </w:rPr>
        <w:t>…</w:t>
      </w: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.</w:t>
      </w:r>
    </w:p>
    <w:p w14:paraId="1244BEC6" w14:textId="77777777" w:rsidR="00657669" w:rsidRPr="00657669" w:rsidRDefault="00657669" w:rsidP="00657669">
      <w:pPr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bookmarkEnd w:id="4"/>
    <w:p w14:paraId="72575CA3" w14:textId="77777777" w:rsidR="00657669" w:rsidRPr="00657669" w:rsidRDefault="00657669" w:rsidP="00657669">
      <w:pPr>
        <w:numPr>
          <w:ilvl w:val="0"/>
          <w:numId w:val="28"/>
        </w:numPr>
        <w:suppressAutoHyphens/>
        <w:autoSpaceDN w:val="0"/>
        <w:spacing w:after="0" w:line="312" w:lineRule="auto"/>
        <w:ind w:left="426" w:hanging="426"/>
        <w:contextualSpacing/>
        <w:jc w:val="both"/>
        <w:textAlignment w:val="baseline"/>
        <w:rPr>
          <w:rFonts w:ascii="Arial" w:eastAsia="Tahoma" w:hAnsi="Arial" w:cs="Arial"/>
          <w:b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/>
          <w:sz w:val="20"/>
          <w:szCs w:val="20"/>
          <w:lang w:val="pl-PL" w:eastAsia="zh-CN"/>
        </w:rPr>
        <w:t>Dane Wykonawcy</w:t>
      </w:r>
    </w:p>
    <w:p w14:paraId="1C89C796" w14:textId="77777777" w:rsidR="00657669" w:rsidRPr="00657669" w:rsidRDefault="00657669" w:rsidP="00657669">
      <w:pPr>
        <w:suppressAutoHyphens/>
        <w:autoSpaceDN w:val="0"/>
        <w:spacing w:after="0" w:line="312" w:lineRule="auto"/>
        <w:ind w:left="426"/>
        <w:contextualSpacing/>
        <w:jc w:val="both"/>
        <w:textAlignment w:val="baseline"/>
        <w:rPr>
          <w:rFonts w:ascii="Arial" w:eastAsia="Tahoma" w:hAnsi="Arial" w:cs="Arial"/>
          <w:b/>
          <w:sz w:val="20"/>
          <w:szCs w:val="20"/>
          <w:lang w:val="pl-PL" w:eastAsia="zh-CN"/>
        </w:rPr>
      </w:pPr>
    </w:p>
    <w:p w14:paraId="6CBA8E65" w14:textId="54001E3A" w:rsidR="00657669" w:rsidRPr="00657669" w:rsidRDefault="00657669" w:rsidP="00657669">
      <w:pPr>
        <w:numPr>
          <w:ilvl w:val="0"/>
          <w:numId w:val="30"/>
        </w:numPr>
        <w:suppressAutoHyphens/>
        <w:autoSpaceDN w:val="0"/>
        <w:spacing w:after="0" w:line="312" w:lineRule="auto"/>
        <w:contextualSpacing/>
        <w:jc w:val="both"/>
        <w:textAlignment w:val="baseline"/>
        <w:rPr>
          <w:rFonts w:ascii="Arial" w:eastAsia="Tahoma" w:hAnsi="Arial" w:cs="Arial"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Nazwa</w:t>
      </w:r>
      <w:r w:rsidR="0072356B">
        <w:rPr>
          <w:rFonts w:ascii="Arial" w:eastAsia="Tahoma" w:hAnsi="Arial" w:cs="Arial"/>
          <w:sz w:val="20"/>
          <w:szCs w:val="20"/>
          <w:lang w:val="pl-PL" w:eastAsia="zh-CN"/>
        </w:rPr>
        <w:t xml:space="preserve"> ……………</w:t>
      </w:r>
    </w:p>
    <w:p w14:paraId="4BF5AEC7" w14:textId="31E508EA" w:rsidR="00657669" w:rsidRDefault="00657669" w:rsidP="00657669">
      <w:pPr>
        <w:numPr>
          <w:ilvl w:val="0"/>
          <w:numId w:val="30"/>
        </w:numPr>
        <w:suppressAutoHyphens/>
        <w:autoSpaceDN w:val="0"/>
        <w:spacing w:after="0" w:line="312" w:lineRule="auto"/>
        <w:contextualSpacing/>
        <w:jc w:val="both"/>
        <w:textAlignment w:val="baseline"/>
        <w:rPr>
          <w:rFonts w:ascii="Arial" w:eastAsia="Tahoma" w:hAnsi="Arial" w:cs="Arial"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Adres</w:t>
      </w:r>
      <w:r w:rsidR="0072356B">
        <w:rPr>
          <w:rFonts w:ascii="Arial" w:eastAsia="Tahoma" w:hAnsi="Arial" w:cs="Arial"/>
          <w:sz w:val="20"/>
          <w:szCs w:val="20"/>
          <w:lang w:val="pl-PL" w:eastAsia="zh-CN"/>
        </w:rPr>
        <w:t xml:space="preserve"> ………………….</w:t>
      </w:r>
    </w:p>
    <w:p w14:paraId="2B3EEC53" w14:textId="78EFD921" w:rsidR="00657669" w:rsidRPr="004D14BF" w:rsidRDefault="00657669" w:rsidP="004D14BF">
      <w:pPr>
        <w:numPr>
          <w:ilvl w:val="0"/>
          <w:numId w:val="30"/>
        </w:numPr>
        <w:suppressAutoHyphens/>
        <w:autoSpaceDN w:val="0"/>
        <w:spacing w:after="0" w:line="312" w:lineRule="auto"/>
        <w:contextualSpacing/>
        <w:jc w:val="both"/>
        <w:textAlignment w:val="baseline"/>
        <w:rPr>
          <w:rFonts w:ascii="Arial" w:eastAsia="Tahoma" w:hAnsi="Arial" w:cs="Arial"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NIP / REGON lub inny numer z rejestru przedsiębiorców (jeśli</w:t>
      </w:r>
      <w:r w:rsidR="004D14BF">
        <w:rPr>
          <w:rFonts w:ascii="Arial" w:eastAsia="Tahoma" w:hAnsi="Arial" w:cs="Arial"/>
          <w:sz w:val="20"/>
          <w:szCs w:val="20"/>
          <w:lang w:val="pl-PL" w:eastAsia="zh-CN"/>
        </w:rPr>
        <w:t xml:space="preserve"> </w:t>
      </w: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dotyczy)</w:t>
      </w:r>
      <w:r w:rsidR="0072356B">
        <w:rPr>
          <w:rFonts w:ascii="Arial" w:eastAsia="Tahoma" w:hAnsi="Arial" w:cs="Arial"/>
          <w:sz w:val="20"/>
          <w:szCs w:val="20"/>
          <w:lang w:val="pl-PL" w:eastAsia="zh-CN"/>
        </w:rPr>
        <w:t xml:space="preserve"> ……………..</w:t>
      </w:r>
    </w:p>
    <w:p w14:paraId="27FCF270" w14:textId="310129E8" w:rsidR="00657669" w:rsidRPr="00657669" w:rsidRDefault="00657669" w:rsidP="00657669">
      <w:pPr>
        <w:numPr>
          <w:ilvl w:val="0"/>
          <w:numId w:val="30"/>
        </w:numPr>
        <w:suppressAutoHyphens/>
        <w:autoSpaceDN w:val="0"/>
        <w:spacing w:after="0" w:line="312" w:lineRule="auto"/>
        <w:contextualSpacing/>
        <w:jc w:val="both"/>
        <w:textAlignment w:val="baseline"/>
        <w:rPr>
          <w:rFonts w:ascii="Arial" w:eastAsia="Tahoma" w:hAnsi="Arial" w:cs="Arial"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Imię i nazwisko osoby do</w:t>
      </w:r>
      <w:r w:rsidR="004D14BF">
        <w:rPr>
          <w:rFonts w:ascii="Arial" w:eastAsia="Tahoma" w:hAnsi="Arial" w:cs="Arial"/>
          <w:sz w:val="20"/>
          <w:szCs w:val="20"/>
          <w:lang w:val="pl-PL" w:eastAsia="zh-CN"/>
        </w:rPr>
        <w:t xml:space="preserve"> </w:t>
      </w: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kontaktu</w:t>
      </w:r>
      <w:r w:rsidR="0072356B">
        <w:rPr>
          <w:rFonts w:ascii="Arial" w:eastAsia="Tahoma" w:hAnsi="Arial" w:cs="Arial"/>
          <w:sz w:val="20"/>
          <w:szCs w:val="20"/>
          <w:lang w:val="pl-PL" w:eastAsia="zh-CN"/>
        </w:rPr>
        <w:t xml:space="preserve"> ………………..</w:t>
      </w:r>
    </w:p>
    <w:p w14:paraId="2DED74B3" w14:textId="34AD08C4" w:rsidR="00657669" w:rsidRPr="00657669" w:rsidRDefault="00657669" w:rsidP="00657669">
      <w:pPr>
        <w:numPr>
          <w:ilvl w:val="0"/>
          <w:numId w:val="30"/>
        </w:numPr>
        <w:suppressAutoHyphens/>
        <w:autoSpaceDN w:val="0"/>
        <w:spacing w:after="0" w:line="312" w:lineRule="auto"/>
        <w:contextualSpacing/>
        <w:jc w:val="both"/>
        <w:textAlignment w:val="baseline"/>
        <w:rPr>
          <w:rFonts w:ascii="Arial" w:eastAsia="Tahoma" w:hAnsi="Arial" w:cs="Arial"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Telefon/e-mail osoby do kontaktu</w:t>
      </w:r>
      <w:r w:rsidR="00D12353">
        <w:rPr>
          <w:rFonts w:ascii="Arial" w:eastAsia="Tahoma" w:hAnsi="Arial" w:cs="Arial"/>
          <w:sz w:val="20"/>
          <w:szCs w:val="20"/>
          <w:lang w:val="pl-PL" w:eastAsia="zh-CN"/>
        </w:rPr>
        <w:t xml:space="preserve"> </w:t>
      </w:r>
      <w:r w:rsidR="0072356B">
        <w:rPr>
          <w:rFonts w:ascii="Arial" w:eastAsia="Tahoma" w:hAnsi="Arial" w:cs="Arial"/>
          <w:sz w:val="20"/>
          <w:szCs w:val="20"/>
          <w:lang w:val="pl-PL" w:eastAsia="zh-CN"/>
        </w:rPr>
        <w:t>…………………….</w:t>
      </w:r>
    </w:p>
    <w:p w14:paraId="09A2D1D8" w14:textId="77777777" w:rsidR="00657669" w:rsidRPr="00657669" w:rsidRDefault="00657669" w:rsidP="00657669">
      <w:pPr>
        <w:suppressAutoHyphens/>
        <w:spacing w:after="0" w:line="312" w:lineRule="auto"/>
        <w:ind w:left="786"/>
        <w:contextualSpacing/>
        <w:jc w:val="both"/>
        <w:rPr>
          <w:rFonts w:ascii="Arial" w:eastAsia="Tahoma" w:hAnsi="Arial" w:cs="Arial"/>
          <w:sz w:val="20"/>
          <w:szCs w:val="20"/>
          <w:lang w:val="pl-PL" w:eastAsia="zh-CN"/>
        </w:rPr>
      </w:pPr>
    </w:p>
    <w:p w14:paraId="465904A4" w14:textId="77777777" w:rsidR="00657669" w:rsidRPr="00657669" w:rsidRDefault="00657669" w:rsidP="00657669">
      <w:pPr>
        <w:numPr>
          <w:ilvl w:val="0"/>
          <w:numId w:val="28"/>
        </w:numPr>
        <w:suppressAutoHyphens/>
        <w:autoSpaceDN w:val="0"/>
        <w:spacing w:after="0" w:line="312" w:lineRule="auto"/>
        <w:ind w:left="426" w:hanging="426"/>
        <w:contextualSpacing/>
        <w:jc w:val="both"/>
        <w:textAlignment w:val="baseline"/>
        <w:rPr>
          <w:rFonts w:ascii="Arial" w:eastAsia="Tahoma" w:hAnsi="Arial" w:cs="Arial"/>
          <w:b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/>
          <w:sz w:val="20"/>
          <w:szCs w:val="20"/>
          <w:lang w:val="pl-PL" w:eastAsia="zh-CN"/>
        </w:rPr>
        <w:t xml:space="preserve">SKŁADAMY OFERTĘ </w:t>
      </w:r>
      <w:r w:rsidRPr="00657669">
        <w:rPr>
          <w:rFonts w:ascii="Arial" w:eastAsia="Tahoma" w:hAnsi="Arial" w:cs="Arial"/>
          <w:bCs/>
          <w:sz w:val="20"/>
          <w:szCs w:val="20"/>
          <w:lang w:val="pl-PL" w:eastAsia="zh-CN"/>
        </w:rPr>
        <w:t>na wykonanie przedmiotu zamówienia w zakresie określonym w Zapytaniu ofertowym.</w:t>
      </w:r>
    </w:p>
    <w:p w14:paraId="6013D1C1" w14:textId="77777777" w:rsidR="00657669" w:rsidRPr="00657669" w:rsidRDefault="00657669" w:rsidP="00657669">
      <w:pPr>
        <w:suppressAutoHyphens/>
        <w:autoSpaceDN w:val="0"/>
        <w:spacing w:after="0" w:line="312" w:lineRule="auto"/>
        <w:ind w:left="284"/>
        <w:contextualSpacing/>
        <w:jc w:val="both"/>
        <w:textAlignment w:val="baseline"/>
        <w:rPr>
          <w:rFonts w:ascii="Arial" w:eastAsia="Tahoma" w:hAnsi="Arial" w:cs="Arial"/>
          <w:bCs/>
          <w:sz w:val="20"/>
          <w:szCs w:val="20"/>
          <w:lang w:val="pl-PL" w:eastAsia="zh-CN"/>
        </w:rPr>
      </w:pPr>
    </w:p>
    <w:p w14:paraId="2F8B999E" w14:textId="77777777" w:rsidR="00657669" w:rsidRPr="00657669" w:rsidRDefault="00657669" w:rsidP="00657669">
      <w:pPr>
        <w:numPr>
          <w:ilvl w:val="0"/>
          <w:numId w:val="28"/>
        </w:numPr>
        <w:suppressAutoHyphens/>
        <w:autoSpaceDN w:val="0"/>
        <w:spacing w:after="0" w:line="312" w:lineRule="auto"/>
        <w:ind w:left="426" w:hanging="426"/>
        <w:contextualSpacing/>
        <w:jc w:val="both"/>
        <w:textAlignment w:val="baseline"/>
        <w:rPr>
          <w:rFonts w:ascii="Arial" w:eastAsia="Tahoma" w:hAnsi="Arial" w:cs="Arial"/>
          <w:b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/>
          <w:sz w:val="20"/>
          <w:szCs w:val="20"/>
          <w:lang w:val="pl-PL" w:eastAsia="zh-CN"/>
        </w:rPr>
        <w:t>Cena (kryterium oceny ofert)*</w:t>
      </w:r>
    </w:p>
    <w:p w14:paraId="4AEA6B70" w14:textId="77777777" w:rsidR="000F2548" w:rsidRDefault="000F2548" w:rsidP="000F2548">
      <w:pPr>
        <w:pStyle w:val="Akapitzlist"/>
        <w:rPr>
          <w:rFonts w:ascii="Arial" w:eastAsia="Tahoma" w:hAnsi="Arial" w:cs="Arial"/>
          <w:b/>
          <w:i/>
          <w:iCs/>
          <w:sz w:val="20"/>
          <w:szCs w:val="20"/>
          <w:lang w:val="pl-PL" w:eastAsia="zh-CN"/>
        </w:rPr>
      </w:pPr>
    </w:p>
    <w:p w14:paraId="19911B6A" w14:textId="77777777" w:rsidR="00657669" w:rsidRPr="00657669" w:rsidRDefault="00657669" w:rsidP="00657669">
      <w:pPr>
        <w:suppressAutoHyphens/>
        <w:autoSpaceDN w:val="0"/>
        <w:spacing w:after="0" w:line="312" w:lineRule="auto"/>
        <w:ind w:left="284"/>
        <w:contextualSpacing/>
        <w:jc w:val="both"/>
        <w:textAlignment w:val="baseline"/>
        <w:rPr>
          <w:rFonts w:ascii="Arial" w:eastAsia="Tahoma" w:hAnsi="Arial" w:cs="Arial"/>
          <w:bCs/>
          <w:i/>
          <w:iCs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/>
          <w:i/>
          <w:iCs/>
          <w:sz w:val="20"/>
          <w:szCs w:val="20"/>
          <w:lang w:val="pl-PL" w:eastAsia="zh-CN"/>
        </w:rPr>
        <w:t xml:space="preserve">* </w:t>
      </w:r>
      <w:r w:rsidRPr="00657669">
        <w:rPr>
          <w:rFonts w:ascii="Arial" w:eastAsia="Tahoma" w:hAnsi="Arial" w:cs="Arial"/>
          <w:bCs/>
          <w:i/>
          <w:iCs/>
          <w:sz w:val="20"/>
          <w:szCs w:val="20"/>
          <w:lang w:val="pl-PL" w:eastAsia="zh-CN"/>
        </w:rPr>
        <w:t>Wykonawca wpisuje kwotę w częściach, w których planuje realizować przedmiot zamówienia. Zamawiający nie dopuszcza możliwości składania ofert częściowych.</w:t>
      </w:r>
    </w:p>
    <w:p w14:paraId="101934F9" w14:textId="77777777" w:rsidR="00657669" w:rsidRPr="00657669" w:rsidRDefault="00657669" w:rsidP="00657669">
      <w:pPr>
        <w:suppressAutoHyphens/>
        <w:autoSpaceDN w:val="0"/>
        <w:spacing w:after="0" w:line="312" w:lineRule="auto"/>
        <w:ind w:left="284"/>
        <w:contextualSpacing/>
        <w:jc w:val="both"/>
        <w:textAlignment w:val="baseline"/>
        <w:rPr>
          <w:rFonts w:ascii="Arial" w:eastAsia="Tahoma" w:hAnsi="Arial" w:cs="Arial"/>
          <w:bCs/>
          <w:i/>
          <w:iCs/>
          <w:sz w:val="20"/>
          <w:szCs w:val="20"/>
          <w:lang w:val="pl-PL" w:eastAsia="zh-CN"/>
        </w:rPr>
      </w:pPr>
    </w:p>
    <w:p w14:paraId="3211FEB6" w14:textId="77777777" w:rsidR="00657669" w:rsidRPr="00657669" w:rsidRDefault="00657669" w:rsidP="00657669">
      <w:pPr>
        <w:suppressAutoHyphens/>
        <w:spacing w:line="312" w:lineRule="auto"/>
        <w:contextualSpacing/>
        <w:jc w:val="both"/>
        <w:rPr>
          <w:rFonts w:ascii="Arial" w:eastAsia="Tahoma" w:hAnsi="Arial" w:cs="Arial"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 xml:space="preserve">OFERUJEMY: Wykonanie przedmiotu zamówienia zgodnie z warunkami i na zasadach zawartych </w:t>
      </w:r>
    </w:p>
    <w:p w14:paraId="7765662E" w14:textId="77777777" w:rsidR="00657669" w:rsidRPr="00657669" w:rsidRDefault="00657669" w:rsidP="00657669">
      <w:pPr>
        <w:suppressAutoHyphens/>
        <w:spacing w:line="312" w:lineRule="auto"/>
        <w:contextualSpacing/>
        <w:jc w:val="both"/>
        <w:rPr>
          <w:rFonts w:ascii="Arial" w:eastAsia="Tahoma" w:hAnsi="Arial" w:cs="Arial"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w zapytaniu ofertowym numer ……………….z dnia…………………………….za wynagrodzeniem:</w:t>
      </w:r>
    </w:p>
    <w:p w14:paraId="080DD94B" w14:textId="77777777" w:rsidR="00657669" w:rsidRPr="00657669" w:rsidRDefault="00657669" w:rsidP="00657669">
      <w:pPr>
        <w:suppressAutoHyphens/>
        <w:spacing w:line="312" w:lineRule="auto"/>
        <w:contextualSpacing/>
        <w:jc w:val="both"/>
        <w:rPr>
          <w:rFonts w:ascii="Arial" w:eastAsia="Tahoma" w:hAnsi="Arial" w:cs="Arial"/>
          <w:sz w:val="20"/>
          <w:szCs w:val="20"/>
          <w:lang w:val="pl-PL" w:eastAsia="zh-CN"/>
        </w:rPr>
      </w:pPr>
    </w:p>
    <w:p w14:paraId="3B205DD2" w14:textId="159B6756" w:rsidR="00657669" w:rsidRPr="00657669" w:rsidRDefault="00657669" w:rsidP="0033530C">
      <w:pPr>
        <w:suppressAutoHyphens/>
        <w:spacing w:line="312" w:lineRule="auto"/>
        <w:contextualSpacing/>
        <w:jc w:val="both"/>
        <w:rPr>
          <w:rFonts w:ascii="Arial" w:eastAsia="Tahoma" w:hAnsi="Arial" w:cs="Arial"/>
          <w:b/>
          <w:bCs/>
          <w:sz w:val="20"/>
          <w:szCs w:val="20"/>
          <w:lang w:val="pl-PL" w:eastAsia="zh-CN"/>
        </w:rPr>
      </w:pPr>
      <w:bookmarkStart w:id="5" w:name="_Hlk210980580"/>
      <w:r w:rsidRPr="00657669">
        <w:rPr>
          <w:rFonts w:ascii="Arial" w:eastAsia="Tahoma" w:hAnsi="Arial" w:cs="Arial"/>
          <w:b/>
          <w:bCs/>
          <w:sz w:val="20"/>
          <w:szCs w:val="20"/>
          <w:lang w:val="pl-PL" w:eastAsia="zh-CN"/>
        </w:rPr>
        <w:t>Opis i zakres przedmiotu zamówienia</w:t>
      </w:r>
      <w:r w:rsidR="0033530C">
        <w:rPr>
          <w:rFonts w:ascii="Arial" w:eastAsia="Tahoma" w:hAnsi="Arial" w:cs="Arial"/>
          <w:b/>
          <w:bCs/>
          <w:sz w:val="20"/>
          <w:szCs w:val="20"/>
          <w:lang w:val="pl-PL" w:eastAsia="zh-CN"/>
        </w:rPr>
        <w:t xml:space="preserve"> ……………………….</w:t>
      </w:r>
    </w:p>
    <w:p w14:paraId="63BC04DF" w14:textId="77777777" w:rsidR="00657669" w:rsidRPr="00657669" w:rsidRDefault="00657669" w:rsidP="00657669">
      <w:pPr>
        <w:suppressAutoHyphens/>
        <w:spacing w:line="312" w:lineRule="auto"/>
        <w:contextualSpacing/>
        <w:jc w:val="both"/>
        <w:rPr>
          <w:rFonts w:ascii="Arial" w:eastAsia="Tahoma" w:hAnsi="Arial" w:cs="Arial"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Kwota netto: …………………………………… Waluta: ………</w:t>
      </w:r>
    </w:p>
    <w:p w14:paraId="3F13D912" w14:textId="77777777" w:rsidR="00657669" w:rsidRPr="00657669" w:rsidRDefault="00657669" w:rsidP="00657669">
      <w:pPr>
        <w:suppressAutoHyphens/>
        <w:spacing w:line="312" w:lineRule="auto"/>
        <w:contextualSpacing/>
        <w:jc w:val="both"/>
        <w:rPr>
          <w:rFonts w:ascii="Arial" w:eastAsia="Tahoma" w:hAnsi="Arial" w:cs="Arial"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Stawka podatku VAT: ………%</w:t>
      </w:r>
    </w:p>
    <w:p w14:paraId="777B5D41" w14:textId="77777777" w:rsidR="00657669" w:rsidRPr="00657669" w:rsidRDefault="00657669" w:rsidP="00657669">
      <w:pPr>
        <w:suppressAutoHyphens/>
        <w:spacing w:line="312" w:lineRule="auto"/>
        <w:contextualSpacing/>
        <w:jc w:val="both"/>
        <w:rPr>
          <w:rFonts w:ascii="Arial" w:eastAsia="Tahoma" w:hAnsi="Arial" w:cs="Arial"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Podatek VAT: ………………………….………. Waluta: ………</w:t>
      </w:r>
    </w:p>
    <w:p w14:paraId="52B57F06" w14:textId="77777777" w:rsidR="00657669" w:rsidRPr="00657669" w:rsidRDefault="00657669" w:rsidP="00657669">
      <w:pPr>
        <w:suppressAutoHyphens/>
        <w:spacing w:line="312" w:lineRule="auto"/>
        <w:contextualSpacing/>
        <w:jc w:val="both"/>
        <w:rPr>
          <w:rFonts w:ascii="Arial" w:eastAsia="Tahoma" w:hAnsi="Arial" w:cs="Arial"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sz w:val="20"/>
          <w:szCs w:val="20"/>
          <w:lang w:val="pl-PL" w:eastAsia="zh-CN"/>
        </w:rPr>
        <w:t>Kwota brutto: ………………………….……….. Waluta: ……….</w:t>
      </w:r>
    </w:p>
    <w:bookmarkEnd w:id="5"/>
    <w:p w14:paraId="720045A1" w14:textId="77777777" w:rsidR="00657669" w:rsidRPr="00657669" w:rsidRDefault="00657669" w:rsidP="00657669">
      <w:pPr>
        <w:suppressAutoHyphens/>
        <w:spacing w:line="312" w:lineRule="auto"/>
        <w:contextualSpacing/>
        <w:jc w:val="both"/>
        <w:rPr>
          <w:rFonts w:ascii="Arial" w:eastAsia="Tahoma" w:hAnsi="Arial" w:cs="Arial"/>
          <w:sz w:val="20"/>
          <w:szCs w:val="20"/>
          <w:lang w:val="pl-PL" w:eastAsia="zh-CN"/>
        </w:rPr>
      </w:pPr>
    </w:p>
    <w:p w14:paraId="503173A2" w14:textId="77777777" w:rsidR="00657669" w:rsidRPr="00657669" w:rsidRDefault="00657669" w:rsidP="00657669">
      <w:pPr>
        <w:suppressAutoHyphens/>
        <w:spacing w:line="312" w:lineRule="auto"/>
        <w:contextualSpacing/>
        <w:jc w:val="both"/>
        <w:rPr>
          <w:rFonts w:ascii="Arial" w:eastAsia="Tahoma" w:hAnsi="Arial" w:cs="Arial"/>
          <w:b/>
          <w:bCs/>
          <w:sz w:val="20"/>
          <w:szCs w:val="20"/>
          <w:lang w:val="pl-PL" w:eastAsia="zh-CN"/>
        </w:rPr>
      </w:pPr>
    </w:p>
    <w:p w14:paraId="3CB24480" w14:textId="77777777" w:rsidR="00657669" w:rsidRPr="00657669" w:rsidRDefault="00657669" w:rsidP="00657669">
      <w:pPr>
        <w:numPr>
          <w:ilvl w:val="0"/>
          <w:numId w:val="28"/>
        </w:numPr>
        <w:suppressAutoHyphens/>
        <w:autoSpaceDN w:val="0"/>
        <w:spacing w:after="0" w:line="312" w:lineRule="auto"/>
        <w:ind w:left="426" w:hanging="426"/>
        <w:contextualSpacing/>
        <w:jc w:val="both"/>
        <w:textAlignment w:val="baseline"/>
        <w:rPr>
          <w:rFonts w:ascii="Arial" w:eastAsia="Tahoma" w:hAnsi="Arial" w:cs="Arial"/>
          <w:b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/>
          <w:sz w:val="20"/>
          <w:szCs w:val="20"/>
          <w:lang w:val="pl-PL" w:eastAsia="zh-CN"/>
        </w:rPr>
        <w:t xml:space="preserve">OFERUJEMY </w:t>
      </w:r>
      <w:r w:rsidRPr="00657669">
        <w:rPr>
          <w:rFonts w:ascii="Arial" w:eastAsia="Tahoma" w:hAnsi="Arial" w:cs="Arial"/>
          <w:bCs/>
          <w:sz w:val="20"/>
          <w:szCs w:val="20"/>
          <w:lang w:val="pl-PL" w:eastAsia="zh-CN"/>
        </w:rPr>
        <w:t>przedmiot zamówienia o następujących parametrach:</w:t>
      </w:r>
    </w:p>
    <w:p w14:paraId="3523FDC8" w14:textId="77777777" w:rsidR="00657669" w:rsidRPr="00657669" w:rsidRDefault="00657669" w:rsidP="00657669">
      <w:pPr>
        <w:suppressAutoHyphens/>
        <w:autoSpaceDN w:val="0"/>
        <w:spacing w:after="0" w:line="312" w:lineRule="auto"/>
        <w:ind w:left="426"/>
        <w:contextualSpacing/>
        <w:jc w:val="both"/>
        <w:textAlignment w:val="baseline"/>
        <w:rPr>
          <w:rFonts w:ascii="Arial" w:eastAsia="Tahoma" w:hAnsi="Arial" w:cs="Arial"/>
          <w:b/>
          <w:sz w:val="20"/>
          <w:szCs w:val="20"/>
          <w:lang w:val="pl-PL" w:eastAsia="zh-CN"/>
        </w:rPr>
      </w:pPr>
    </w:p>
    <w:p w14:paraId="01D8B6D2" w14:textId="7705BF3B" w:rsidR="00657669" w:rsidRPr="00657669" w:rsidRDefault="000F2548" w:rsidP="00657669">
      <w:pPr>
        <w:suppressAutoHyphens/>
        <w:autoSpaceDN w:val="0"/>
        <w:spacing w:line="312" w:lineRule="auto"/>
        <w:contextualSpacing/>
        <w:jc w:val="both"/>
        <w:textAlignment w:val="baseline"/>
        <w:rPr>
          <w:rFonts w:ascii="Arial" w:eastAsia="Tahoma" w:hAnsi="Arial" w:cs="Arial"/>
          <w:bCs/>
          <w:sz w:val="20"/>
          <w:szCs w:val="20"/>
          <w:lang w:val="pl-PL" w:eastAsia="zh-CN"/>
        </w:rPr>
      </w:pPr>
      <w:r>
        <w:rPr>
          <w:rFonts w:ascii="Arial" w:eastAsia="Tahoma" w:hAnsi="Arial" w:cs="Arial"/>
          <w:bCs/>
          <w:sz w:val="20"/>
          <w:szCs w:val="20"/>
          <w:lang w:val="pl-PL" w:eastAsia="zh-CN"/>
        </w:rPr>
        <w:t>…………………………………………….</w:t>
      </w:r>
    </w:p>
    <w:p w14:paraId="71EA50E1" w14:textId="77777777" w:rsidR="00657669" w:rsidRPr="00657669" w:rsidRDefault="00657669" w:rsidP="00657669">
      <w:pPr>
        <w:suppressAutoHyphens/>
        <w:autoSpaceDN w:val="0"/>
        <w:spacing w:line="312" w:lineRule="auto"/>
        <w:contextualSpacing/>
        <w:jc w:val="both"/>
        <w:textAlignment w:val="baseline"/>
        <w:rPr>
          <w:rFonts w:ascii="Arial" w:eastAsia="Tahoma" w:hAnsi="Arial" w:cs="Arial"/>
          <w:bCs/>
          <w:sz w:val="20"/>
          <w:szCs w:val="20"/>
          <w:lang w:val="pl-PL" w:eastAsia="zh-CN"/>
        </w:rPr>
      </w:pPr>
    </w:p>
    <w:p w14:paraId="725F1E74" w14:textId="77777777" w:rsidR="00657669" w:rsidRPr="00657669" w:rsidRDefault="00657669" w:rsidP="00657669">
      <w:pPr>
        <w:suppressAutoHyphens/>
        <w:autoSpaceDN w:val="0"/>
        <w:spacing w:after="0" w:line="312" w:lineRule="auto"/>
        <w:ind w:left="360"/>
        <w:contextualSpacing/>
        <w:jc w:val="both"/>
        <w:textAlignment w:val="baseline"/>
        <w:rPr>
          <w:rFonts w:ascii="Arial" w:eastAsia="Tahoma" w:hAnsi="Arial" w:cs="Arial"/>
          <w:b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/>
          <w:sz w:val="20"/>
          <w:szCs w:val="20"/>
          <w:lang w:val="pl-PL" w:eastAsia="zh-CN"/>
        </w:rPr>
        <w:t>Termin realizacji zamówienia</w:t>
      </w:r>
    </w:p>
    <w:p w14:paraId="487DA369" w14:textId="61997833" w:rsidR="00657669" w:rsidRPr="00657669" w:rsidRDefault="00CE1F69" w:rsidP="00657669">
      <w:pPr>
        <w:suppressAutoHyphens/>
        <w:spacing w:line="312" w:lineRule="auto"/>
        <w:contextualSpacing/>
        <w:jc w:val="both"/>
        <w:rPr>
          <w:rFonts w:ascii="Arial" w:eastAsia="Tahoma" w:hAnsi="Arial" w:cs="Arial"/>
          <w:b/>
          <w:sz w:val="20"/>
          <w:szCs w:val="20"/>
          <w:lang w:val="pl-PL" w:eastAsia="zh-CN"/>
        </w:rPr>
      </w:pPr>
      <w:r>
        <w:rPr>
          <w:rFonts w:ascii="Arial" w:eastAsia="Tahoma" w:hAnsi="Arial" w:cs="Arial"/>
          <w:b/>
          <w:sz w:val="20"/>
          <w:szCs w:val="20"/>
          <w:lang w:val="pl-PL" w:eastAsia="zh-CN"/>
        </w:rPr>
        <w:t>……………………………………………..</w:t>
      </w:r>
      <w:r>
        <w:rPr>
          <w:rFonts w:ascii="Arial" w:eastAsia="Tahoma" w:hAnsi="Arial" w:cs="Arial"/>
          <w:b/>
          <w:sz w:val="20"/>
          <w:szCs w:val="20"/>
          <w:lang w:val="pl-PL" w:eastAsia="zh-CN"/>
        </w:rPr>
        <w:br/>
      </w:r>
    </w:p>
    <w:p w14:paraId="16F2BE60" w14:textId="77777777" w:rsidR="00657669" w:rsidRPr="00657669" w:rsidRDefault="00657669" w:rsidP="00657669">
      <w:pPr>
        <w:numPr>
          <w:ilvl w:val="0"/>
          <w:numId w:val="28"/>
        </w:numPr>
        <w:suppressAutoHyphens/>
        <w:autoSpaceDN w:val="0"/>
        <w:spacing w:after="0" w:line="240" w:lineRule="auto"/>
        <w:ind w:left="425" w:hanging="425"/>
        <w:contextualSpacing/>
        <w:jc w:val="both"/>
        <w:textAlignment w:val="baseline"/>
        <w:rPr>
          <w:rFonts w:ascii="Arial" w:eastAsia="Tahoma" w:hAnsi="Arial" w:cs="Arial"/>
          <w:b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/>
          <w:sz w:val="20"/>
          <w:szCs w:val="20"/>
          <w:lang w:val="pl-PL" w:eastAsia="zh-CN"/>
        </w:rPr>
        <w:t>Składając niniejszą ofertę, oświadczam że:</w:t>
      </w:r>
    </w:p>
    <w:p w14:paraId="797E2A6F" w14:textId="77777777" w:rsidR="00657669" w:rsidRPr="00657669" w:rsidRDefault="00657669" w:rsidP="00657669">
      <w:pPr>
        <w:numPr>
          <w:ilvl w:val="0"/>
          <w:numId w:val="31"/>
        </w:numPr>
        <w:suppressAutoHyphens/>
        <w:autoSpaceDN w:val="0"/>
        <w:spacing w:after="0" w:line="288" w:lineRule="auto"/>
        <w:ind w:left="284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val="pl-PL" w:eastAsia="zh-CN"/>
        </w:rPr>
      </w:pPr>
      <w:r w:rsidRPr="00657669">
        <w:rPr>
          <w:rFonts w:ascii="Arial" w:eastAsia="Times New Roman" w:hAnsi="Arial" w:cs="Arial"/>
          <w:sz w:val="20"/>
          <w:szCs w:val="20"/>
          <w:lang w:val="pl-PL" w:eastAsia="zh-CN"/>
        </w:rPr>
        <w:t>Zapoznałem/-</w:t>
      </w:r>
      <w:proofErr w:type="spellStart"/>
      <w:r w:rsidRPr="00657669">
        <w:rPr>
          <w:rFonts w:ascii="Arial" w:eastAsia="Times New Roman" w:hAnsi="Arial" w:cs="Arial"/>
          <w:sz w:val="20"/>
          <w:szCs w:val="20"/>
          <w:lang w:val="pl-PL" w:eastAsia="zh-CN"/>
        </w:rPr>
        <w:t>am</w:t>
      </w:r>
      <w:proofErr w:type="spellEnd"/>
      <w:r w:rsidRPr="00657669">
        <w:rPr>
          <w:rFonts w:ascii="Arial" w:eastAsia="Times New Roman" w:hAnsi="Arial" w:cs="Arial"/>
          <w:sz w:val="20"/>
          <w:szCs w:val="20"/>
          <w:lang w:val="pl-PL" w:eastAsia="zh-CN"/>
        </w:rPr>
        <w:t xml:space="preserve"> się z treścią Zapytania ofertowego i akceptuję je bez zastrzeżeń.</w:t>
      </w:r>
    </w:p>
    <w:p w14:paraId="782EE20D" w14:textId="77777777" w:rsidR="00657669" w:rsidRPr="00657669" w:rsidRDefault="00657669" w:rsidP="00657669">
      <w:pPr>
        <w:numPr>
          <w:ilvl w:val="0"/>
          <w:numId w:val="31"/>
        </w:numPr>
        <w:suppressAutoHyphens/>
        <w:autoSpaceDN w:val="0"/>
        <w:spacing w:after="0" w:line="288" w:lineRule="auto"/>
        <w:ind w:left="284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val="pl-PL" w:eastAsia="zh-CN"/>
        </w:rPr>
      </w:pPr>
      <w:r w:rsidRPr="00657669">
        <w:rPr>
          <w:rFonts w:ascii="Arial" w:eastAsia="Times New Roman" w:hAnsi="Arial" w:cs="Arial"/>
          <w:sz w:val="20"/>
          <w:szCs w:val="20"/>
          <w:lang w:val="pl-PL" w:eastAsia="zh-CN"/>
        </w:rPr>
        <w:t>Otrzymałem/-</w:t>
      </w:r>
      <w:proofErr w:type="spellStart"/>
      <w:r w:rsidRPr="00657669">
        <w:rPr>
          <w:rFonts w:ascii="Arial" w:eastAsia="Times New Roman" w:hAnsi="Arial" w:cs="Arial"/>
          <w:sz w:val="20"/>
          <w:szCs w:val="20"/>
          <w:lang w:val="pl-PL" w:eastAsia="zh-CN"/>
        </w:rPr>
        <w:t>am</w:t>
      </w:r>
      <w:proofErr w:type="spellEnd"/>
      <w:r w:rsidRPr="00657669">
        <w:rPr>
          <w:rFonts w:ascii="Arial" w:eastAsia="Times New Roman" w:hAnsi="Arial" w:cs="Arial"/>
          <w:sz w:val="20"/>
          <w:szCs w:val="20"/>
          <w:lang w:val="pl-PL" w:eastAsia="zh-CN"/>
        </w:rPr>
        <w:t xml:space="preserve"> konieczne informacje niezbędne do właściwego przygotowania oferty</w:t>
      </w:r>
      <w:r w:rsidRPr="00657669">
        <w:rPr>
          <w:rFonts w:ascii="Arial" w:eastAsia="Times New Roman" w:hAnsi="Arial" w:cs="Arial"/>
          <w:sz w:val="20"/>
          <w:szCs w:val="20"/>
          <w:lang w:val="pl-PL" w:eastAsia="zh-CN"/>
        </w:rPr>
        <w:br/>
        <w:t>i wykonania zamówienia.</w:t>
      </w:r>
    </w:p>
    <w:p w14:paraId="39A30522" w14:textId="77777777" w:rsidR="00657669" w:rsidRPr="00657669" w:rsidRDefault="00657669" w:rsidP="00657669">
      <w:pPr>
        <w:numPr>
          <w:ilvl w:val="0"/>
          <w:numId w:val="31"/>
        </w:numPr>
        <w:suppressAutoHyphens/>
        <w:autoSpaceDN w:val="0"/>
        <w:spacing w:after="0" w:line="288" w:lineRule="auto"/>
        <w:ind w:left="284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val="pl-PL" w:eastAsia="zh-CN"/>
        </w:rPr>
      </w:pPr>
      <w:r w:rsidRPr="00657669">
        <w:rPr>
          <w:rFonts w:ascii="Arial" w:eastAsia="Times New Roman" w:hAnsi="Arial" w:cs="Arial"/>
          <w:sz w:val="20"/>
          <w:szCs w:val="20"/>
          <w:lang w:val="pl-PL" w:eastAsia="zh-CN"/>
        </w:rPr>
        <w:t>Cena oferty uwzględnia wszystkie koszty wykonania zamówienia na warunkach określonych</w:t>
      </w:r>
      <w:r w:rsidRPr="00657669">
        <w:rPr>
          <w:rFonts w:ascii="Arial" w:eastAsia="Times New Roman" w:hAnsi="Arial" w:cs="Arial"/>
          <w:sz w:val="20"/>
          <w:szCs w:val="20"/>
          <w:lang w:val="pl-PL" w:eastAsia="zh-CN"/>
        </w:rPr>
        <w:br/>
        <w:t>w zapytaniu ofertowym.</w:t>
      </w:r>
    </w:p>
    <w:p w14:paraId="3E08BF4B" w14:textId="4AAF6D7D" w:rsidR="00657669" w:rsidRPr="00657669" w:rsidRDefault="00657669" w:rsidP="00657669">
      <w:pPr>
        <w:numPr>
          <w:ilvl w:val="0"/>
          <w:numId w:val="31"/>
        </w:numPr>
        <w:suppressAutoHyphens/>
        <w:autoSpaceDN w:val="0"/>
        <w:spacing w:after="0" w:line="288" w:lineRule="auto"/>
        <w:ind w:left="284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val="pl-PL" w:eastAsia="zh-CN"/>
        </w:rPr>
      </w:pPr>
      <w:r w:rsidRPr="00657669">
        <w:rPr>
          <w:rFonts w:ascii="Arial" w:eastAsia="Times New Roman" w:hAnsi="Arial" w:cs="Arial"/>
          <w:sz w:val="20"/>
          <w:szCs w:val="20"/>
          <w:lang w:val="pl-PL" w:eastAsia="zh-CN"/>
        </w:rPr>
        <w:t>Udzielam gwarancji na przedmiot zamówienia w zakresie na okres ………….. licząc od dnia podpisania protokołu obioru bez zastrzeżeń.</w:t>
      </w:r>
    </w:p>
    <w:p w14:paraId="33127908" w14:textId="43ACC49F" w:rsidR="00657669" w:rsidRPr="00657669" w:rsidRDefault="00657669" w:rsidP="00657669">
      <w:pPr>
        <w:numPr>
          <w:ilvl w:val="0"/>
          <w:numId w:val="31"/>
        </w:numPr>
        <w:suppressAutoHyphens/>
        <w:autoSpaceDN w:val="0"/>
        <w:spacing w:after="0" w:line="288" w:lineRule="auto"/>
        <w:ind w:left="284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val="pl-PL" w:eastAsia="zh-CN"/>
        </w:rPr>
      </w:pPr>
      <w:r w:rsidRPr="00657669">
        <w:rPr>
          <w:rFonts w:ascii="Arial" w:eastAsia="Times New Roman" w:hAnsi="Arial" w:cs="Arial"/>
          <w:sz w:val="20"/>
          <w:szCs w:val="20"/>
          <w:lang w:val="pl-PL" w:eastAsia="zh-CN"/>
        </w:rPr>
        <w:t xml:space="preserve">Akceptuję wskazany w Zapytaniu ofertowym czas związania ofertą – </w:t>
      </w:r>
      <w:r w:rsidR="00BD312A">
        <w:rPr>
          <w:rFonts w:ascii="Arial" w:eastAsia="Times New Roman" w:hAnsi="Arial" w:cs="Arial"/>
          <w:sz w:val="20"/>
          <w:szCs w:val="20"/>
          <w:lang w:val="pl-PL" w:eastAsia="zh-CN"/>
        </w:rPr>
        <w:t>…….</w:t>
      </w:r>
      <w:r w:rsidRPr="00657669">
        <w:rPr>
          <w:rFonts w:ascii="Arial" w:eastAsia="Times New Roman" w:hAnsi="Arial" w:cs="Arial"/>
          <w:sz w:val="20"/>
          <w:szCs w:val="20"/>
          <w:lang w:val="pl-PL" w:eastAsia="zh-CN"/>
        </w:rPr>
        <w:t>dni od upływu terminu składania ofert.</w:t>
      </w:r>
    </w:p>
    <w:p w14:paraId="66BA0916" w14:textId="77777777" w:rsidR="00657669" w:rsidRPr="00657669" w:rsidRDefault="00657669" w:rsidP="00657669">
      <w:pPr>
        <w:suppressAutoHyphens/>
        <w:autoSpaceDN w:val="0"/>
        <w:spacing w:after="0" w:line="288" w:lineRule="auto"/>
        <w:ind w:left="284"/>
        <w:jc w:val="both"/>
        <w:textAlignment w:val="baseline"/>
        <w:rPr>
          <w:rFonts w:ascii="Arial" w:eastAsia="Times New Roman" w:hAnsi="Arial" w:cs="Arial"/>
          <w:sz w:val="20"/>
          <w:szCs w:val="20"/>
          <w:lang w:val="pl-PL" w:eastAsia="zh-CN"/>
        </w:rPr>
      </w:pPr>
    </w:p>
    <w:p w14:paraId="09FB8163" w14:textId="77777777" w:rsidR="00657669" w:rsidRPr="00657669" w:rsidRDefault="00657669" w:rsidP="00657669">
      <w:pPr>
        <w:numPr>
          <w:ilvl w:val="0"/>
          <w:numId w:val="28"/>
        </w:numPr>
        <w:suppressAutoHyphens/>
        <w:autoSpaceDN w:val="0"/>
        <w:spacing w:after="0" w:line="240" w:lineRule="auto"/>
        <w:ind w:left="425" w:hanging="425"/>
        <w:contextualSpacing/>
        <w:jc w:val="both"/>
        <w:textAlignment w:val="baseline"/>
        <w:rPr>
          <w:rFonts w:ascii="Arial" w:eastAsia="Tahoma" w:hAnsi="Arial" w:cs="Arial"/>
          <w:b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/>
          <w:sz w:val="20"/>
          <w:szCs w:val="20"/>
          <w:lang w:val="pl-PL" w:eastAsia="zh-CN"/>
        </w:rPr>
        <w:t>Załącznikami do niniejszej oferty, stanowiącymi jej integralną część są:</w:t>
      </w:r>
    </w:p>
    <w:p w14:paraId="109F7820" w14:textId="77777777" w:rsidR="00657669" w:rsidRPr="00657669" w:rsidRDefault="00657669" w:rsidP="00657669">
      <w:pPr>
        <w:numPr>
          <w:ilvl w:val="0"/>
          <w:numId w:val="32"/>
        </w:numPr>
        <w:suppressAutoHyphens/>
        <w:autoSpaceDN w:val="0"/>
        <w:spacing w:after="120" w:line="360" w:lineRule="auto"/>
        <w:ind w:left="284" w:hanging="284"/>
        <w:contextualSpacing/>
        <w:jc w:val="both"/>
        <w:textAlignment w:val="baseline"/>
        <w:rPr>
          <w:rFonts w:ascii="Arial" w:eastAsia="Tahoma" w:hAnsi="Arial" w:cs="Arial"/>
          <w:bCs/>
          <w:sz w:val="20"/>
          <w:szCs w:val="20"/>
          <w:lang w:val="pl-PL" w:eastAsia="zh-CN"/>
        </w:rPr>
      </w:pPr>
      <w:r w:rsidRPr="00657669">
        <w:rPr>
          <w:rFonts w:ascii="Arial" w:eastAsia="Tahoma" w:hAnsi="Arial" w:cs="Arial"/>
          <w:bCs/>
          <w:sz w:val="20"/>
          <w:szCs w:val="20"/>
          <w:lang w:val="pl-PL" w:eastAsia="zh-CN"/>
        </w:rPr>
        <w:t>Załącznik nr 2 - Oświadczenie o braku powiązań kapitałowych i osobowych.</w:t>
      </w:r>
    </w:p>
    <w:p w14:paraId="50D03033" w14:textId="77777777" w:rsidR="00657669" w:rsidRPr="00657669" w:rsidRDefault="00657669" w:rsidP="00657669">
      <w:pPr>
        <w:numPr>
          <w:ilvl w:val="0"/>
          <w:numId w:val="32"/>
        </w:numPr>
        <w:suppressAutoHyphens/>
        <w:autoSpaceDN w:val="0"/>
        <w:spacing w:after="0" w:line="360" w:lineRule="auto"/>
        <w:ind w:left="284" w:hanging="284"/>
        <w:contextualSpacing/>
        <w:jc w:val="both"/>
        <w:textAlignment w:val="baseline"/>
        <w:rPr>
          <w:rFonts w:ascii="Arial" w:eastAsia="Tahoma" w:hAnsi="Arial" w:cs="Arial"/>
          <w:bCs/>
          <w:sz w:val="20"/>
          <w:szCs w:val="20"/>
          <w:lang w:val="pl-PL" w:eastAsia="zh-CN"/>
        </w:rPr>
      </w:pPr>
      <w:r w:rsidRPr="00657669">
        <w:rPr>
          <w:rFonts w:ascii="Arial" w:eastAsia="Calibri" w:hAnsi="Arial" w:cs="Arial"/>
          <w:bCs/>
          <w:sz w:val="20"/>
          <w:szCs w:val="20"/>
          <w:lang w:val="pl-PL"/>
        </w:rPr>
        <w:t>Karty produktu lub szczegółowe informacje o zastosowanych parametrach, rozwiązaniach technicznych i technologicznych.</w:t>
      </w:r>
    </w:p>
    <w:p w14:paraId="76CF73A8" w14:textId="77777777" w:rsidR="00657669" w:rsidRDefault="00657669" w:rsidP="00657669">
      <w:pPr>
        <w:shd w:val="clear" w:color="auto" w:fill="FFFFFF"/>
        <w:spacing w:after="0" w:line="312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l-PL" w:eastAsia="pl-PL"/>
        </w:rPr>
      </w:pPr>
    </w:p>
    <w:p w14:paraId="2148A428" w14:textId="77777777" w:rsidR="00697A48" w:rsidRPr="00657669" w:rsidRDefault="00697A48" w:rsidP="00657669">
      <w:pPr>
        <w:shd w:val="clear" w:color="auto" w:fill="FFFFFF"/>
        <w:spacing w:after="0" w:line="312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l-PL" w:eastAsia="pl-PL"/>
        </w:rPr>
      </w:pPr>
    </w:p>
    <w:p w14:paraId="0F94F30A" w14:textId="77777777" w:rsidR="00657669" w:rsidRPr="00657669" w:rsidRDefault="00657669" w:rsidP="00657669">
      <w:pPr>
        <w:shd w:val="clear" w:color="auto" w:fill="FFFFFF"/>
        <w:spacing w:after="0" w:line="312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l-PL" w:eastAsia="pl-PL"/>
        </w:rPr>
      </w:pPr>
      <w:r w:rsidRPr="00657669">
        <w:rPr>
          <w:rFonts w:ascii="Arial" w:eastAsia="Times New Roman" w:hAnsi="Arial" w:cs="Arial"/>
          <w:color w:val="000000"/>
          <w:sz w:val="20"/>
          <w:szCs w:val="20"/>
          <w:lang w:val="pl-PL" w:eastAsia="pl-PL"/>
        </w:rPr>
        <w:t>……………………………..                           ………………………………….…………………………..….</w:t>
      </w:r>
    </w:p>
    <w:p w14:paraId="603C759C" w14:textId="77777777" w:rsidR="00657669" w:rsidRPr="00657669" w:rsidRDefault="00657669" w:rsidP="00657669">
      <w:pPr>
        <w:shd w:val="clear" w:color="auto" w:fill="FFFFFF"/>
        <w:spacing w:after="0" w:line="312" w:lineRule="auto"/>
        <w:rPr>
          <w:rFonts w:ascii="Arial" w:eastAsia="Times New Roman" w:hAnsi="Arial" w:cs="Arial"/>
          <w:color w:val="000000"/>
          <w:sz w:val="18"/>
          <w:szCs w:val="18"/>
          <w:lang w:val="pl-PL" w:eastAsia="pl-PL"/>
        </w:rPr>
      </w:pPr>
      <w:r w:rsidRPr="00657669">
        <w:rPr>
          <w:rFonts w:ascii="Arial" w:eastAsia="Times New Roman" w:hAnsi="Arial" w:cs="Arial"/>
          <w:color w:val="000000"/>
          <w:sz w:val="18"/>
          <w:szCs w:val="18"/>
          <w:lang w:val="pl-PL" w:eastAsia="pl-PL"/>
        </w:rPr>
        <w:t xml:space="preserve">/miejscowość, data/       </w:t>
      </w:r>
      <w:r w:rsidRPr="00657669">
        <w:rPr>
          <w:rFonts w:ascii="Arial" w:eastAsia="Times New Roman" w:hAnsi="Arial" w:cs="Arial"/>
          <w:color w:val="000000"/>
          <w:sz w:val="18"/>
          <w:szCs w:val="18"/>
          <w:lang w:val="pl-PL" w:eastAsia="pl-PL"/>
        </w:rPr>
        <w:tab/>
      </w:r>
      <w:r w:rsidRPr="00657669">
        <w:rPr>
          <w:rFonts w:ascii="Arial" w:eastAsia="Times New Roman" w:hAnsi="Arial" w:cs="Arial"/>
          <w:color w:val="000000"/>
          <w:sz w:val="18"/>
          <w:szCs w:val="18"/>
          <w:lang w:val="pl-PL" w:eastAsia="pl-PL"/>
        </w:rPr>
        <w:tab/>
        <w:t xml:space="preserve">                              /podpis i pieczątka osoby upoważnionej </w:t>
      </w:r>
    </w:p>
    <w:p w14:paraId="0A78DD9B" w14:textId="77777777" w:rsidR="00657669" w:rsidRPr="00657669" w:rsidRDefault="00657669" w:rsidP="00657669">
      <w:pPr>
        <w:shd w:val="clear" w:color="auto" w:fill="FFFFFF"/>
        <w:spacing w:after="0" w:line="312" w:lineRule="auto"/>
        <w:ind w:left="4678"/>
        <w:rPr>
          <w:rFonts w:ascii="Arial" w:eastAsia="Times New Roman" w:hAnsi="Arial" w:cs="Arial"/>
          <w:color w:val="000000"/>
          <w:sz w:val="18"/>
          <w:szCs w:val="18"/>
          <w:lang w:val="pl-PL" w:eastAsia="pl-PL"/>
        </w:rPr>
      </w:pPr>
      <w:r w:rsidRPr="00657669">
        <w:rPr>
          <w:rFonts w:ascii="Arial" w:eastAsia="Times New Roman" w:hAnsi="Arial" w:cs="Arial"/>
          <w:color w:val="000000"/>
          <w:sz w:val="18"/>
          <w:szCs w:val="18"/>
          <w:lang w:val="pl-PL" w:eastAsia="pl-PL"/>
        </w:rPr>
        <w:t>do reprezentowania Wykonawcy/</w:t>
      </w:r>
    </w:p>
    <w:p w14:paraId="330844DB" w14:textId="0EF47F0D" w:rsidR="00697A48" w:rsidRDefault="00697A48" w:rsidP="00444124">
      <w:pPr>
        <w:pStyle w:val="Akapitzlist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54BAD569" w14:textId="77777777" w:rsidR="00697A48" w:rsidRDefault="00697A48">
      <w:pP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br w:type="page"/>
      </w:r>
    </w:p>
    <w:p w14:paraId="182EB1E5" w14:textId="2DC3F39D" w:rsidR="00697A48" w:rsidRPr="004A3EE0" w:rsidRDefault="00697A48" w:rsidP="00697A48">
      <w:pPr>
        <w:pStyle w:val="Nagwek"/>
        <w:jc w:val="right"/>
        <w:rPr>
          <w:rFonts w:ascii="Arial" w:eastAsia="Tahoma" w:hAnsi="Arial" w:cs="Arial"/>
          <w:sz w:val="20"/>
          <w:szCs w:val="20"/>
          <w:lang w:val="pl-PL" w:eastAsia="zh-CN"/>
        </w:rPr>
      </w:pPr>
      <w:r w:rsidRPr="004A3EE0">
        <w:rPr>
          <w:rFonts w:ascii="Arial" w:eastAsia="Tahoma" w:hAnsi="Arial" w:cs="Arial"/>
          <w:sz w:val="20"/>
          <w:szCs w:val="20"/>
          <w:lang w:val="pl-PL" w:eastAsia="zh-CN"/>
        </w:rPr>
        <w:lastRenderedPageBreak/>
        <w:t xml:space="preserve">Załącznik nr </w:t>
      </w:r>
      <w:r>
        <w:rPr>
          <w:rFonts w:ascii="Arial" w:eastAsia="Tahoma" w:hAnsi="Arial" w:cs="Arial"/>
          <w:sz w:val="20"/>
          <w:szCs w:val="20"/>
          <w:lang w:val="pl-PL" w:eastAsia="zh-CN"/>
        </w:rPr>
        <w:t>2</w:t>
      </w:r>
      <w:r w:rsidRPr="004A3EE0">
        <w:rPr>
          <w:rFonts w:ascii="Arial" w:eastAsia="Tahoma" w:hAnsi="Arial" w:cs="Arial"/>
          <w:sz w:val="20"/>
          <w:szCs w:val="20"/>
          <w:lang w:val="pl-PL" w:eastAsia="zh-CN"/>
        </w:rPr>
        <w:t xml:space="preserve"> do Zapytania ofertowego</w:t>
      </w:r>
    </w:p>
    <w:p w14:paraId="19F0E157" w14:textId="77777777" w:rsidR="00EE7066" w:rsidRDefault="00EE7066" w:rsidP="00B75D74">
      <w:pPr>
        <w:widowControl w:val="0"/>
        <w:suppressAutoHyphens/>
        <w:spacing w:after="0" w:line="360" w:lineRule="auto"/>
        <w:jc w:val="center"/>
        <w:textAlignment w:val="baseline"/>
        <w:rPr>
          <w:rFonts w:ascii="Times New Roman" w:eastAsia="SimSun" w:hAnsi="Times New Roman" w:cs="Arial"/>
          <w:b/>
          <w:color w:val="00000A"/>
          <w:lang w:val="pl-PL" w:eastAsia="zh-CN" w:bidi="hi-IN"/>
        </w:rPr>
      </w:pPr>
    </w:p>
    <w:p w14:paraId="2407347B" w14:textId="77777777" w:rsidR="00EE7066" w:rsidRPr="00657669" w:rsidRDefault="00EE7066" w:rsidP="00EE7066">
      <w:pPr>
        <w:spacing w:after="0" w:line="240" w:lineRule="auto"/>
        <w:jc w:val="center"/>
        <w:rPr>
          <w:rFonts w:ascii="Calibri" w:eastAsia="MS Mincho" w:hAnsi="Calibri" w:cs="Calibri"/>
          <w:b/>
          <w:sz w:val="24"/>
          <w:szCs w:val="24"/>
          <w:lang w:val="pl-PL"/>
        </w:rPr>
      </w:pPr>
      <w:r w:rsidRPr="00657669">
        <w:rPr>
          <w:rFonts w:ascii="Calibri" w:eastAsia="MS Mincho" w:hAnsi="Calibri" w:cs="Calibri"/>
          <w:b/>
          <w:sz w:val="24"/>
          <w:szCs w:val="24"/>
          <w:lang w:val="pl-PL"/>
        </w:rPr>
        <w:t xml:space="preserve">I PRIORYTET PROGRAMU FUNDUSZE EUROPEJSKIE DLA NOWOCZESNEJ GOSPODARKI 2021–2027 (FENG) </w:t>
      </w:r>
    </w:p>
    <w:p w14:paraId="437527A7" w14:textId="77777777" w:rsidR="00EE7066" w:rsidRPr="00657669" w:rsidRDefault="00EE7066" w:rsidP="00EE7066">
      <w:pPr>
        <w:spacing w:after="0" w:line="240" w:lineRule="auto"/>
        <w:jc w:val="center"/>
        <w:rPr>
          <w:rFonts w:ascii="Calibri" w:eastAsia="MS Mincho" w:hAnsi="Calibri" w:cs="Calibri"/>
          <w:b/>
          <w:sz w:val="24"/>
          <w:szCs w:val="24"/>
          <w:lang w:val="pl-PL"/>
        </w:rPr>
      </w:pPr>
      <w:r w:rsidRPr="00657669">
        <w:rPr>
          <w:rFonts w:ascii="Calibri" w:eastAsia="MS Mincho" w:hAnsi="Calibri" w:cs="Calibri"/>
          <w:b/>
          <w:sz w:val="24"/>
          <w:szCs w:val="24"/>
          <w:lang w:val="pl-PL"/>
        </w:rPr>
        <w:t xml:space="preserve">Umowa o dofinansowanie nr FENG.01.01-IP.01-A0AS/24-00 </w:t>
      </w:r>
    </w:p>
    <w:p w14:paraId="007F0AC3" w14:textId="77777777" w:rsidR="00EE7066" w:rsidRPr="00657669" w:rsidRDefault="00EE7066" w:rsidP="00EE7066">
      <w:pPr>
        <w:spacing w:after="0" w:line="240" w:lineRule="auto"/>
        <w:jc w:val="center"/>
        <w:rPr>
          <w:rFonts w:ascii="Calibri" w:eastAsia="MS Mincho" w:hAnsi="Calibri" w:cs="Calibri"/>
          <w:b/>
          <w:sz w:val="24"/>
          <w:szCs w:val="24"/>
          <w:lang w:val="pl-PL"/>
        </w:rPr>
      </w:pPr>
    </w:p>
    <w:p w14:paraId="56516D0A" w14:textId="77777777" w:rsidR="00EE7066" w:rsidRPr="00657669" w:rsidRDefault="00EE7066" w:rsidP="00EE7066">
      <w:pPr>
        <w:rPr>
          <w:rFonts w:ascii="Calibri" w:eastAsia="Calibri" w:hAnsi="Calibri" w:cs="Calibri"/>
          <w:i/>
          <w:lang w:val="pl-PL"/>
        </w:rPr>
      </w:pPr>
      <w:r w:rsidRPr="00657669">
        <w:rPr>
          <w:rFonts w:ascii="Calibri" w:eastAsia="Calibri" w:hAnsi="Calibri" w:cs="Calibri"/>
          <w:b/>
          <w:lang w:val="pl-PL"/>
        </w:rPr>
        <w:t xml:space="preserve">Tytuł projektu: </w:t>
      </w:r>
      <w:proofErr w:type="spellStart"/>
      <w:r w:rsidRPr="00657669">
        <w:rPr>
          <w:rFonts w:ascii="Calibri" w:eastAsia="Calibri" w:hAnsi="Calibri" w:cs="Calibri"/>
          <w:i/>
          <w:lang w:val="pl-PL"/>
        </w:rPr>
        <w:t>Osteogenne</w:t>
      </w:r>
      <w:proofErr w:type="spellEnd"/>
      <w:r w:rsidRPr="00657669">
        <w:rPr>
          <w:rFonts w:ascii="Calibri" w:eastAsia="Calibri" w:hAnsi="Calibri" w:cs="Calibri"/>
          <w:i/>
          <w:lang w:val="pl-PL"/>
        </w:rPr>
        <w:t xml:space="preserve">, porowate, stomatologiczne implanty </w:t>
      </w:r>
      <w:proofErr w:type="spellStart"/>
      <w:r w:rsidRPr="00657669">
        <w:rPr>
          <w:rFonts w:ascii="Calibri" w:eastAsia="Calibri" w:hAnsi="Calibri" w:cs="Calibri"/>
          <w:i/>
          <w:lang w:val="pl-PL"/>
        </w:rPr>
        <w:t>podokostnowe</w:t>
      </w:r>
      <w:proofErr w:type="spellEnd"/>
      <w:r w:rsidRPr="00657669">
        <w:rPr>
          <w:rFonts w:ascii="Calibri" w:eastAsia="Calibri" w:hAnsi="Calibri" w:cs="Calibri"/>
          <w:i/>
          <w:lang w:val="pl-PL"/>
        </w:rPr>
        <w:t xml:space="preserve"> do atraumatycznego powszechnego stosowania u pacjentów z zanikiem podłoża kostnego</w:t>
      </w:r>
    </w:p>
    <w:p w14:paraId="3579E324" w14:textId="77777777" w:rsidR="00EE7066" w:rsidRDefault="00EE7066" w:rsidP="00B75D74">
      <w:pPr>
        <w:widowControl w:val="0"/>
        <w:suppressAutoHyphens/>
        <w:spacing w:after="0" w:line="360" w:lineRule="auto"/>
        <w:jc w:val="center"/>
        <w:textAlignment w:val="baseline"/>
        <w:rPr>
          <w:rFonts w:ascii="Times New Roman" w:eastAsia="SimSun" w:hAnsi="Times New Roman" w:cs="Arial"/>
          <w:b/>
          <w:color w:val="00000A"/>
          <w:lang w:val="pl-PL" w:eastAsia="zh-CN" w:bidi="hi-IN"/>
        </w:rPr>
      </w:pPr>
    </w:p>
    <w:p w14:paraId="2B2FB131" w14:textId="18BA130F" w:rsidR="00B75D74" w:rsidRPr="00B75D74" w:rsidRDefault="00B75D74" w:rsidP="00B75D74">
      <w:pPr>
        <w:widowControl w:val="0"/>
        <w:suppressAutoHyphens/>
        <w:spacing w:after="0" w:line="360" w:lineRule="auto"/>
        <w:jc w:val="center"/>
        <w:textAlignment w:val="baseline"/>
        <w:rPr>
          <w:rFonts w:ascii="Times New Roman" w:eastAsia="SimSun" w:hAnsi="Times New Roman" w:cs="Arial"/>
          <w:b/>
          <w:color w:val="00000A"/>
          <w:lang w:val="pl-PL" w:eastAsia="zh-CN" w:bidi="hi-IN"/>
        </w:rPr>
      </w:pPr>
      <w:r w:rsidRPr="00B75D74">
        <w:rPr>
          <w:rFonts w:ascii="Times New Roman" w:eastAsia="SimSun" w:hAnsi="Times New Roman" w:cs="Arial"/>
          <w:b/>
          <w:color w:val="00000A"/>
          <w:lang w:val="pl-PL" w:eastAsia="zh-CN" w:bidi="hi-IN"/>
        </w:rPr>
        <w:t xml:space="preserve">Oświadczenie o braku powiązań kapitałowych i osobowych zgodnie z wytycznymi w zakresie kwalifikowalności </w:t>
      </w:r>
    </w:p>
    <w:p w14:paraId="5FAD677D" w14:textId="77777777" w:rsidR="00B75D74" w:rsidRPr="00B75D74" w:rsidRDefault="00B75D74" w:rsidP="00B75D74">
      <w:pPr>
        <w:widowControl w:val="0"/>
        <w:suppressAutoHyphens/>
        <w:spacing w:after="0" w:line="360" w:lineRule="auto"/>
        <w:jc w:val="center"/>
        <w:textAlignment w:val="baseline"/>
        <w:rPr>
          <w:rFonts w:ascii="Times New Roman" w:eastAsia="SimSun" w:hAnsi="Times New Roman" w:cs="Arial"/>
          <w:b/>
          <w:color w:val="00000A"/>
          <w:lang w:val="pl-PL" w:eastAsia="zh-CN" w:bidi="hi-IN"/>
        </w:rPr>
      </w:pPr>
    </w:p>
    <w:p w14:paraId="1A67FEB7" w14:textId="4F658732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Arial"/>
          <w:color w:val="00000A"/>
          <w:lang w:val="pl-PL" w:eastAsia="zh-CN" w:bidi="hi-IN"/>
        </w:rPr>
      </w:pPr>
      <w:r w:rsidRPr="00B75D74">
        <w:rPr>
          <w:rFonts w:ascii="Times New Roman" w:eastAsia="SimSun" w:hAnsi="Times New Roman" w:cs="Arial"/>
          <w:color w:val="00000A"/>
          <w:lang w:val="pl-PL" w:eastAsia="zh-CN" w:bidi="hi-IN"/>
        </w:rPr>
        <w:t>dotyczy zapytania ofertowego numer</w:t>
      </w:r>
      <w:r w:rsidR="00652EE0">
        <w:rPr>
          <w:rFonts w:ascii="Times New Roman" w:eastAsia="SimSun" w:hAnsi="Times New Roman" w:cs="Arial"/>
          <w:color w:val="00000A"/>
          <w:lang w:val="pl-PL" w:eastAsia="zh-CN" w:bidi="hi-IN"/>
        </w:rPr>
        <w:t xml:space="preserve"> 2/BK/2026</w:t>
      </w:r>
      <w:r w:rsidR="00E328BF">
        <w:rPr>
          <w:rFonts w:ascii="Times New Roman" w:eastAsia="SimSun" w:hAnsi="Times New Roman" w:cs="Arial"/>
          <w:color w:val="00000A"/>
          <w:lang w:val="pl-PL" w:eastAsia="zh-CN" w:bidi="hi-IN"/>
        </w:rPr>
        <w:t xml:space="preserve"> </w:t>
      </w:r>
      <w:r w:rsidRPr="00B75D74">
        <w:rPr>
          <w:rFonts w:ascii="Times New Roman" w:eastAsia="SimSun" w:hAnsi="Times New Roman" w:cs="Arial"/>
          <w:color w:val="00000A"/>
          <w:lang w:val="pl-PL" w:eastAsia="zh-CN" w:bidi="hi-IN"/>
        </w:rPr>
        <w:t xml:space="preserve">z dnia </w:t>
      </w:r>
      <w:r w:rsidR="00652EE0">
        <w:rPr>
          <w:rFonts w:ascii="Times New Roman" w:eastAsia="SimSun" w:hAnsi="Times New Roman" w:cs="Arial"/>
          <w:color w:val="00000A"/>
          <w:lang w:val="pl-PL" w:eastAsia="zh-CN" w:bidi="hi-IN"/>
        </w:rPr>
        <w:t>16.03.2026 r.</w:t>
      </w:r>
    </w:p>
    <w:p w14:paraId="22A37B9D" w14:textId="77777777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Arial"/>
          <w:color w:val="00000A"/>
          <w:lang w:val="pl-PL" w:eastAsia="zh-CN" w:bidi="hi-IN"/>
        </w:rPr>
      </w:pPr>
    </w:p>
    <w:p w14:paraId="74C9F44C" w14:textId="77777777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Arial"/>
          <w:color w:val="00000A"/>
          <w:lang w:val="pl-PL" w:eastAsia="zh-CN" w:bidi="hi-IN"/>
        </w:rPr>
      </w:pPr>
      <w:r w:rsidRPr="00B75D74">
        <w:rPr>
          <w:rFonts w:ascii="Times New Roman" w:eastAsia="SimSun" w:hAnsi="Times New Roman" w:cs="Arial"/>
          <w:color w:val="00000A"/>
          <w:lang w:val="pl-PL" w:eastAsia="zh-CN" w:bidi="hi-IN"/>
        </w:rPr>
        <w:t xml:space="preserve">w sprawie udzielenia zamówienia przez </w:t>
      </w:r>
      <w:proofErr w:type="spellStart"/>
      <w:r w:rsidRPr="00B75D74">
        <w:rPr>
          <w:rFonts w:ascii="Times New Roman" w:eastAsia="SimSun" w:hAnsi="Times New Roman" w:cs="Arial"/>
          <w:color w:val="00000A"/>
          <w:lang w:val="pl-PL" w:eastAsia="zh-CN" w:bidi="hi-IN"/>
        </w:rPr>
        <w:t>Wychowański</w:t>
      </w:r>
      <w:proofErr w:type="spellEnd"/>
      <w:r w:rsidRPr="00B75D74">
        <w:rPr>
          <w:rFonts w:ascii="Times New Roman" w:eastAsia="SimSun" w:hAnsi="Times New Roman" w:cs="Arial"/>
          <w:color w:val="00000A"/>
          <w:lang w:val="pl-PL" w:eastAsia="zh-CN" w:bidi="hi-IN"/>
        </w:rPr>
        <w:t xml:space="preserve"> Sp. z o.o. NIP 521 330 45 19</w:t>
      </w:r>
    </w:p>
    <w:p w14:paraId="02AE05A5" w14:textId="77777777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Arial"/>
          <w:color w:val="00000A"/>
          <w:lang w:val="pl-PL" w:eastAsia="zh-CN" w:bidi="hi-IN"/>
        </w:rPr>
      </w:pPr>
      <w:r w:rsidRPr="00B75D74">
        <w:rPr>
          <w:rFonts w:ascii="Times New Roman" w:eastAsia="SimSun" w:hAnsi="Times New Roman" w:cs="Arial"/>
          <w:color w:val="00000A"/>
          <w:lang w:val="pl-PL" w:eastAsia="zh-CN" w:bidi="hi-IN"/>
        </w:rPr>
        <w:t>na (podać opis i zakres przedmiotu zamówienia podanego w zapytaniu ofertowym)</w:t>
      </w:r>
    </w:p>
    <w:p w14:paraId="691B2C22" w14:textId="77777777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Arial"/>
          <w:color w:val="00000A"/>
          <w:lang w:val="pl-PL" w:eastAsia="zh-CN" w:bidi="hi-IN"/>
        </w:rPr>
      </w:pPr>
    </w:p>
    <w:p w14:paraId="5279001A" w14:textId="77777777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Arial"/>
          <w:color w:val="00000A"/>
          <w:lang w:val="pl-PL" w:eastAsia="zh-CN" w:bidi="hi-IN"/>
        </w:rPr>
      </w:pPr>
      <w:r w:rsidRPr="00B75D74">
        <w:rPr>
          <w:rFonts w:ascii="Times New Roman" w:eastAsia="SimSun" w:hAnsi="Times New Roman" w:cs="Arial"/>
          <w:color w:val="00000A"/>
          <w:lang w:val="pl-PL" w:eastAsia="zh-CN" w:bidi="hi-IN"/>
        </w:rPr>
        <w:t xml:space="preserve">…………………………………………………………………. ………………… </w:t>
      </w:r>
    </w:p>
    <w:p w14:paraId="0705B792" w14:textId="77777777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Arial"/>
          <w:color w:val="00000A"/>
          <w:lang w:val="pl-PL" w:eastAsia="zh-CN" w:bidi="hi-IN"/>
        </w:rPr>
      </w:pPr>
      <w:r w:rsidRPr="00B75D74">
        <w:rPr>
          <w:rFonts w:ascii="Times New Roman" w:eastAsia="SimSun" w:hAnsi="Times New Roman" w:cs="Arial"/>
          <w:color w:val="00000A"/>
          <w:lang w:val="pl-PL" w:eastAsia="zh-CN" w:bidi="hi-IN"/>
        </w:rPr>
        <w:t>……………………………………………………………………………………..</w:t>
      </w:r>
    </w:p>
    <w:p w14:paraId="01601284" w14:textId="77777777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Arial"/>
          <w:color w:val="00000A"/>
          <w:lang w:val="pl-PL" w:eastAsia="zh-CN" w:bidi="hi-IN"/>
        </w:rPr>
      </w:pPr>
    </w:p>
    <w:p w14:paraId="5DB30773" w14:textId="77777777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Arial"/>
          <w:color w:val="00000A"/>
          <w:lang w:val="pl-PL" w:eastAsia="zh-CN" w:bidi="hi-IN"/>
        </w:rPr>
      </w:pPr>
      <w:r w:rsidRPr="00B75D74">
        <w:rPr>
          <w:rFonts w:ascii="Times New Roman" w:eastAsia="SimSun" w:hAnsi="Times New Roman" w:cs="Arial"/>
          <w:color w:val="00000A"/>
          <w:lang w:val="pl-PL" w:eastAsia="zh-CN" w:bidi="hi-IN"/>
        </w:rPr>
        <w:t>Działając w imieniu Wykonawcy:</w:t>
      </w:r>
    </w:p>
    <w:p w14:paraId="3831BB25" w14:textId="77777777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Arial"/>
          <w:color w:val="00000A"/>
          <w:lang w:val="pl-PL" w:eastAsia="zh-CN" w:bidi="hi-IN"/>
        </w:rPr>
      </w:pPr>
    </w:p>
    <w:p w14:paraId="66E53CC0" w14:textId="77777777" w:rsidR="00B75D74" w:rsidRPr="00B75D74" w:rsidRDefault="00B75D74" w:rsidP="00B75D74">
      <w:pPr>
        <w:keepNext/>
        <w:widowControl w:val="0"/>
        <w:numPr>
          <w:ilvl w:val="0"/>
          <w:numId w:val="33"/>
        </w:numPr>
        <w:suppressAutoHyphens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sz w:val="24"/>
          <w:szCs w:val="24"/>
          <w:lang w:val="pl-PL" w:eastAsia="zh-CN" w:bidi="hi-IN"/>
        </w:rPr>
      </w:pPr>
      <w:r w:rsidRPr="00B75D74">
        <w:rPr>
          <w:rFonts w:ascii="Times New Roman" w:eastAsia="Times New Roman" w:hAnsi="Times New Roman" w:cs="Times New Roman"/>
          <w:color w:val="000000"/>
          <w:lang w:val="pl-PL" w:eastAsia="zh-CN" w:bidi="hi-IN"/>
        </w:rPr>
        <w:t>pełna nazwa Wykonawcy: ……………….</w:t>
      </w:r>
    </w:p>
    <w:p w14:paraId="03588871" w14:textId="77777777" w:rsidR="00B75D74" w:rsidRPr="00B75D74" w:rsidRDefault="00B75D74" w:rsidP="00B75D74">
      <w:pPr>
        <w:widowControl w:val="0"/>
        <w:numPr>
          <w:ilvl w:val="0"/>
          <w:numId w:val="33"/>
        </w:numPr>
        <w:suppressAutoHyphens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val="pl-PL" w:eastAsia="zh-CN" w:bidi="hi-IN"/>
        </w:rPr>
      </w:pPr>
      <w:r w:rsidRPr="00B75D74">
        <w:rPr>
          <w:rFonts w:ascii="Times New Roman" w:eastAsia="Times New Roman" w:hAnsi="Times New Roman" w:cs="Times New Roman"/>
          <w:color w:val="000000"/>
          <w:lang w:val="pl-PL" w:eastAsia="zh-CN" w:bidi="hi-IN"/>
        </w:rPr>
        <w:t>adres Wykonawcy: ……………………….</w:t>
      </w:r>
    </w:p>
    <w:p w14:paraId="7676FFBC" w14:textId="77777777" w:rsidR="00B75D74" w:rsidRPr="00B75D74" w:rsidRDefault="00B75D74" w:rsidP="00B75D74">
      <w:pPr>
        <w:widowControl w:val="0"/>
        <w:numPr>
          <w:ilvl w:val="0"/>
          <w:numId w:val="33"/>
        </w:numPr>
        <w:suppressAutoHyphens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val="pl-PL" w:eastAsia="zh-CN" w:bidi="hi-IN"/>
        </w:rPr>
      </w:pPr>
      <w:r w:rsidRPr="00B75D74">
        <w:rPr>
          <w:rFonts w:ascii="Times New Roman" w:eastAsia="Times New Roman" w:hAnsi="Times New Roman" w:cs="Times New Roman"/>
          <w:color w:val="000000"/>
          <w:lang w:val="pl-PL" w:eastAsia="zh-CN" w:bidi="hi-IN"/>
        </w:rPr>
        <w:t>NIP Wykonawcy: ………………………...</w:t>
      </w:r>
    </w:p>
    <w:p w14:paraId="322EEBC4" w14:textId="77777777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Arial"/>
          <w:color w:val="00000A"/>
          <w:lang w:val="pl-PL" w:eastAsia="zh-CN" w:bidi="hi-IN"/>
        </w:rPr>
      </w:pPr>
      <w:r w:rsidRPr="00B75D74">
        <w:rPr>
          <w:rFonts w:ascii="Times New Roman" w:eastAsia="SimSun" w:hAnsi="Times New Roman" w:cs="Arial"/>
          <w:color w:val="00000A"/>
          <w:lang w:val="pl-PL" w:eastAsia="zh-CN" w:bidi="hi-IN"/>
        </w:rPr>
        <w:t>Świadomy(mi) odpowiedzialności karnej za przedłożenie nierzetelnego, pisemnego oświadczenia, zgodnie z art. 297 Kodeksu karnego oświadczam(y), że nie jestem(</w:t>
      </w:r>
      <w:proofErr w:type="spellStart"/>
      <w:r w:rsidRPr="00B75D74">
        <w:rPr>
          <w:rFonts w:ascii="Times New Roman" w:eastAsia="SimSun" w:hAnsi="Times New Roman" w:cs="Arial"/>
          <w:color w:val="00000A"/>
          <w:lang w:val="pl-PL" w:eastAsia="zh-CN" w:bidi="hi-IN"/>
        </w:rPr>
        <w:t>eśmy</w:t>
      </w:r>
      <w:proofErr w:type="spellEnd"/>
      <w:r w:rsidRPr="00B75D74">
        <w:rPr>
          <w:rFonts w:ascii="Times New Roman" w:eastAsia="SimSun" w:hAnsi="Times New Roman" w:cs="Arial"/>
          <w:color w:val="00000A"/>
          <w:lang w:val="pl-PL" w:eastAsia="zh-CN" w:bidi="hi-IN"/>
        </w:rPr>
        <w:t>) powiązani z Zamawiającym osobowo lub kapitałowo.</w:t>
      </w:r>
    </w:p>
    <w:p w14:paraId="2AC2C921" w14:textId="77777777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val="pl-PL"/>
        </w:rPr>
      </w:pPr>
      <w:r w:rsidRPr="00B75D74">
        <w:rPr>
          <w:rFonts w:ascii="Times New Roman" w:eastAsia="Calibri" w:hAnsi="Times New Roman" w:cs="Times New Roman"/>
          <w:lang w:val="pl-P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0DAAB9E7" w14:textId="77777777" w:rsidR="00B75D74" w:rsidRPr="00B75D74" w:rsidRDefault="00B75D74" w:rsidP="00B75D74">
      <w:pPr>
        <w:widowControl w:val="0"/>
        <w:numPr>
          <w:ilvl w:val="0"/>
          <w:numId w:val="34"/>
        </w:numPr>
        <w:suppressAutoHyphens/>
        <w:spacing w:after="0" w:line="256" w:lineRule="auto"/>
        <w:contextualSpacing/>
        <w:jc w:val="both"/>
        <w:textAlignment w:val="baseline"/>
        <w:rPr>
          <w:rFonts w:ascii="Times New Roman" w:eastAsia="Calibri" w:hAnsi="Times New Roman" w:cs="Times New Roman"/>
          <w:lang w:val="pl-PL"/>
        </w:rPr>
      </w:pPr>
      <w:r w:rsidRPr="00B75D74">
        <w:rPr>
          <w:rFonts w:ascii="Times New Roman" w:eastAsia="Calibri" w:hAnsi="Times New Roman" w:cs="Times New Roman"/>
          <w:lang w:val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9AA8E42" w14:textId="77777777" w:rsidR="00B75D74" w:rsidRPr="00B75D74" w:rsidRDefault="00B75D74" w:rsidP="00B75D74">
      <w:pPr>
        <w:widowControl w:val="0"/>
        <w:numPr>
          <w:ilvl w:val="0"/>
          <w:numId w:val="34"/>
        </w:numPr>
        <w:suppressAutoHyphens/>
        <w:spacing w:after="0" w:line="256" w:lineRule="auto"/>
        <w:contextualSpacing/>
        <w:jc w:val="both"/>
        <w:textAlignment w:val="baseline"/>
        <w:rPr>
          <w:rFonts w:ascii="Times New Roman" w:eastAsia="Calibri" w:hAnsi="Times New Roman" w:cs="Times New Roman"/>
          <w:lang w:val="pl-PL"/>
        </w:rPr>
      </w:pPr>
      <w:r w:rsidRPr="00B75D74">
        <w:rPr>
          <w:rFonts w:ascii="Times New Roman" w:eastAsia="Calibri" w:hAnsi="Times New Roman" w:cs="Times New Roman"/>
          <w:lang w:val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F2074C9" w14:textId="77777777" w:rsidR="00B75D74" w:rsidRPr="00B75D74" w:rsidRDefault="00B75D74" w:rsidP="00B75D74">
      <w:pPr>
        <w:widowControl w:val="0"/>
        <w:numPr>
          <w:ilvl w:val="0"/>
          <w:numId w:val="34"/>
        </w:numPr>
        <w:suppressAutoHyphens/>
        <w:spacing w:after="0" w:line="256" w:lineRule="auto"/>
        <w:contextualSpacing/>
        <w:jc w:val="both"/>
        <w:textAlignment w:val="baseline"/>
        <w:rPr>
          <w:rFonts w:ascii="Times New Roman" w:eastAsia="Calibri" w:hAnsi="Times New Roman" w:cs="Times New Roman"/>
          <w:lang w:val="pl-PL"/>
        </w:rPr>
      </w:pPr>
      <w:r w:rsidRPr="00B75D74">
        <w:rPr>
          <w:rFonts w:ascii="Times New Roman" w:eastAsia="Calibri" w:hAnsi="Times New Roman" w:cs="Times New Roman"/>
          <w:lang w:val="pl-PL"/>
        </w:rPr>
        <w:t xml:space="preserve">pozostawaniu z wykonawcą w takim stosunku prawnym lub faktycznym, że istnieje </w:t>
      </w:r>
      <w:r w:rsidRPr="00B75D74">
        <w:rPr>
          <w:rFonts w:ascii="Times New Roman" w:eastAsia="Calibri" w:hAnsi="Times New Roman" w:cs="Times New Roman"/>
          <w:lang w:val="pl-PL"/>
        </w:rPr>
        <w:lastRenderedPageBreak/>
        <w:t>uzasadniona wątpliwość co do ich bezstronności lub niezależności w związku z postępowaniem o udzielenie zamówienia.</w:t>
      </w:r>
    </w:p>
    <w:p w14:paraId="2B2D11B2" w14:textId="77777777" w:rsidR="00B75D74" w:rsidRPr="00B75D74" w:rsidRDefault="00B75D74" w:rsidP="00B75D74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7B0CA8DC" w14:textId="77777777" w:rsidR="00B75D74" w:rsidRPr="00B75D74" w:rsidRDefault="00B75D74" w:rsidP="00B75D74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2FB6FFE7" w14:textId="77777777" w:rsidR="00B75D74" w:rsidRPr="00B75D74" w:rsidRDefault="00B75D74" w:rsidP="00B75D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1A83FDB0" w14:textId="20CAC16A" w:rsidR="00B75D74" w:rsidRPr="00B75D74" w:rsidRDefault="00B75D74" w:rsidP="006C65C9">
      <w:pPr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B75D7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                                                                                                            …………………………                           ……..…………..…………………</w:t>
      </w:r>
    </w:p>
    <w:p w14:paraId="54A80853" w14:textId="77777777" w:rsidR="00B75D74" w:rsidRPr="00B75D74" w:rsidRDefault="00B75D74" w:rsidP="006C65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val="pl-PL" w:eastAsia="pl-PL"/>
        </w:rPr>
      </w:pPr>
      <w:r w:rsidRPr="00B75D74">
        <w:rPr>
          <w:rFonts w:ascii="Times New Roman" w:eastAsia="Times New Roman" w:hAnsi="Times New Roman" w:cs="Times New Roman"/>
          <w:i/>
          <w:lang w:val="pl-PL" w:eastAsia="pl-PL"/>
        </w:rPr>
        <w:t xml:space="preserve">(miejscowość, data) </w:t>
      </w:r>
      <w:r w:rsidRPr="00B75D74">
        <w:rPr>
          <w:rFonts w:ascii="Times New Roman" w:eastAsia="Times New Roman" w:hAnsi="Times New Roman" w:cs="Times New Roman"/>
          <w:i/>
          <w:lang w:val="pl-PL" w:eastAsia="pl-PL"/>
        </w:rPr>
        <w:tab/>
      </w:r>
      <w:r w:rsidRPr="00B75D74">
        <w:rPr>
          <w:rFonts w:ascii="Times New Roman" w:eastAsia="Times New Roman" w:hAnsi="Times New Roman" w:cs="Times New Roman"/>
          <w:i/>
          <w:lang w:val="pl-PL" w:eastAsia="pl-PL"/>
        </w:rPr>
        <w:tab/>
      </w:r>
      <w:r w:rsidRPr="00B75D74">
        <w:rPr>
          <w:rFonts w:ascii="Times New Roman" w:eastAsia="Times New Roman" w:hAnsi="Times New Roman" w:cs="Times New Roman"/>
          <w:i/>
          <w:lang w:val="pl-PL" w:eastAsia="pl-PL"/>
        </w:rPr>
        <w:tab/>
        <w:t>(podpis i/lub pieczęć upoważnionego</w:t>
      </w:r>
    </w:p>
    <w:p w14:paraId="2574DAA4" w14:textId="4D544B9E" w:rsidR="003A33E8" w:rsidRPr="00F2025E" w:rsidRDefault="00B75D74" w:rsidP="006C65C9">
      <w:pPr>
        <w:pStyle w:val="Akapitzlist"/>
        <w:spacing w:after="0" w:line="36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B75D74">
        <w:rPr>
          <w:rFonts w:ascii="Times New Roman" w:eastAsia="Times New Roman" w:hAnsi="Times New Roman" w:cs="Times New Roman"/>
          <w:i/>
          <w:lang w:val="pl-PL" w:eastAsia="pl-PL"/>
        </w:rPr>
        <w:t>Przedstawiciela Wykonawcy)</w:t>
      </w:r>
    </w:p>
    <w:sectPr w:rsidR="003A33E8" w:rsidRPr="00F2025E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BC16A" w14:textId="77777777" w:rsidR="007623DA" w:rsidRDefault="007623DA">
      <w:pPr>
        <w:spacing w:after="0" w:line="240" w:lineRule="auto"/>
      </w:pPr>
      <w:r>
        <w:separator/>
      </w:r>
    </w:p>
  </w:endnote>
  <w:endnote w:type="continuationSeparator" w:id="0">
    <w:p w14:paraId="2E32A2C5" w14:textId="77777777" w:rsidR="007623DA" w:rsidRDefault="00762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714477077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CDD1A6B" w14:textId="2BEE11B6" w:rsidR="00562026" w:rsidRPr="00F03F85" w:rsidRDefault="00444124" w:rsidP="00F03F85">
            <w:pPr>
              <w:pStyle w:val="Stopka"/>
              <w:jc w:val="right"/>
              <w:rPr>
                <w:sz w:val="20"/>
                <w:szCs w:val="20"/>
              </w:rPr>
            </w:pPr>
            <w:r w:rsidRPr="00444124">
              <w:rPr>
                <w:rFonts w:ascii="Calibri" w:eastAsia="Calibri" w:hAnsi="Calibri" w:cs="Calibri"/>
                <w:noProof/>
                <w:lang w:val="pl-PL"/>
              </w:rPr>
              <w:drawing>
                <wp:anchor distT="0" distB="0" distL="114300" distR="114300" simplePos="0" relativeHeight="251659264" behindDoc="1" locked="0" layoutInCell="1" allowOverlap="1" wp14:anchorId="4530FD3C" wp14:editId="3A271A40">
                  <wp:simplePos x="0" y="0"/>
                  <wp:positionH relativeFrom="margin">
                    <wp:posOffset>2190750</wp:posOffset>
                  </wp:positionH>
                  <wp:positionV relativeFrom="paragraph">
                    <wp:posOffset>-191135</wp:posOffset>
                  </wp:positionV>
                  <wp:extent cx="1123950" cy="476250"/>
                  <wp:effectExtent l="0" t="0" r="0" b="0"/>
                  <wp:wrapNone/>
                  <wp:docPr id="487423628" name="Obraz 2" descr="Obraz zawierający Czcionka, tekst, Grafika, logo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423628" name="Obraz 2" descr="Obraz zawierający Czcionka, tekst, Grafika, logo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03F85" w:rsidRPr="00F03F85">
              <w:rPr>
                <w:sz w:val="20"/>
                <w:szCs w:val="20"/>
                <w:lang w:val="pl-PL"/>
              </w:rPr>
              <w:t xml:space="preserve">Strona </w:t>
            </w:r>
            <w:r w:rsidR="00F03F85" w:rsidRPr="00F03F85">
              <w:rPr>
                <w:b/>
                <w:bCs/>
                <w:sz w:val="20"/>
                <w:szCs w:val="20"/>
              </w:rPr>
              <w:fldChar w:fldCharType="begin"/>
            </w:r>
            <w:r w:rsidR="00F03F85" w:rsidRPr="00F03F85">
              <w:rPr>
                <w:b/>
                <w:bCs/>
                <w:sz w:val="20"/>
                <w:szCs w:val="20"/>
              </w:rPr>
              <w:instrText>PAGE</w:instrText>
            </w:r>
            <w:r w:rsidR="00F03F85" w:rsidRPr="00F03F85">
              <w:rPr>
                <w:b/>
                <w:bCs/>
                <w:sz w:val="20"/>
                <w:szCs w:val="20"/>
              </w:rPr>
              <w:fldChar w:fldCharType="separate"/>
            </w:r>
            <w:r w:rsidR="00F03F85" w:rsidRPr="00F03F85">
              <w:rPr>
                <w:b/>
                <w:bCs/>
                <w:sz w:val="20"/>
                <w:szCs w:val="20"/>
                <w:lang w:val="pl-PL"/>
              </w:rPr>
              <w:t>2</w:t>
            </w:r>
            <w:r w:rsidR="00F03F85" w:rsidRPr="00F03F85">
              <w:rPr>
                <w:b/>
                <w:bCs/>
                <w:sz w:val="20"/>
                <w:szCs w:val="20"/>
              </w:rPr>
              <w:fldChar w:fldCharType="end"/>
            </w:r>
            <w:r w:rsidR="00F03F85" w:rsidRPr="00F03F85">
              <w:rPr>
                <w:sz w:val="20"/>
                <w:szCs w:val="20"/>
                <w:lang w:val="pl-PL"/>
              </w:rPr>
              <w:t xml:space="preserve"> z </w:t>
            </w:r>
            <w:r w:rsidR="00F03F85" w:rsidRPr="00F03F85">
              <w:rPr>
                <w:b/>
                <w:bCs/>
                <w:sz w:val="20"/>
                <w:szCs w:val="20"/>
              </w:rPr>
              <w:fldChar w:fldCharType="begin"/>
            </w:r>
            <w:r w:rsidR="00F03F85" w:rsidRPr="00F03F85">
              <w:rPr>
                <w:b/>
                <w:bCs/>
                <w:sz w:val="20"/>
                <w:szCs w:val="20"/>
              </w:rPr>
              <w:instrText>NUMPAGES</w:instrText>
            </w:r>
            <w:r w:rsidR="00F03F85" w:rsidRPr="00F03F85">
              <w:rPr>
                <w:b/>
                <w:bCs/>
                <w:sz w:val="20"/>
                <w:szCs w:val="20"/>
              </w:rPr>
              <w:fldChar w:fldCharType="separate"/>
            </w:r>
            <w:r w:rsidR="00F03F85" w:rsidRPr="00F03F85">
              <w:rPr>
                <w:b/>
                <w:bCs/>
                <w:sz w:val="20"/>
                <w:szCs w:val="20"/>
                <w:lang w:val="pl-PL"/>
              </w:rPr>
              <w:t>2</w:t>
            </w:r>
            <w:r w:rsidR="00F03F85" w:rsidRPr="00F03F85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7AA90" w14:textId="77777777" w:rsidR="007623DA" w:rsidRDefault="007623DA">
      <w:pPr>
        <w:spacing w:after="0" w:line="240" w:lineRule="auto"/>
      </w:pPr>
      <w:r>
        <w:separator/>
      </w:r>
    </w:p>
  </w:footnote>
  <w:footnote w:type="continuationSeparator" w:id="0">
    <w:p w14:paraId="199458F4" w14:textId="77777777" w:rsidR="007623DA" w:rsidRDefault="00762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0271E" w14:textId="1287D486" w:rsidR="00A16040" w:rsidRPr="00A16040" w:rsidRDefault="00A16040" w:rsidP="00A16040">
    <w:pPr>
      <w:pStyle w:val="Nagwek"/>
      <w:rPr>
        <w:lang w:val="pl-PL"/>
      </w:rPr>
    </w:pPr>
    <w:r w:rsidRPr="00A16040">
      <w:rPr>
        <w:noProof/>
        <w:lang w:val="pl-PL"/>
      </w:rPr>
      <w:drawing>
        <wp:inline distT="0" distB="0" distL="0" distR="0" wp14:anchorId="4D202109" wp14:editId="21AD89B9">
          <wp:extent cx="5762625" cy="541580"/>
          <wp:effectExtent l="0" t="0" r="0" b="0"/>
          <wp:docPr id="19133446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9779" cy="5460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B62731" w14:textId="0649B4F0" w:rsidR="00F03F85" w:rsidRDefault="00F03F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5803B48"/>
    <w:multiLevelType w:val="hybridMultilevel"/>
    <w:tmpl w:val="AACA79C8"/>
    <w:lvl w:ilvl="0" w:tplc="792052EC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6C14AA5"/>
    <w:multiLevelType w:val="hybridMultilevel"/>
    <w:tmpl w:val="CAB419F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28583F"/>
    <w:multiLevelType w:val="hybridMultilevel"/>
    <w:tmpl w:val="CFCAEEE6"/>
    <w:lvl w:ilvl="0" w:tplc="882A4DC2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A91637"/>
    <w:multiLevelType w:val="hybridMultilevel"/>
    <w:tmpl w:val="F67E0A94"/>
    <w:lvl w:ilvl="0" w:tplc="C4883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910C6"/>
    <w:multiLevelType w:val="hybridMultilevel"/>
    <w:tmpl w:val="3390A912"/>
    <w:lvl w:ilvl="0" w:tplc="6ED2DCE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01D7B"/>
    <w:multiLevelType w:val="hybridMultilevel"/>
    <w:tmpl w:val="79368978"/>
    <w:lvl w:ilvl="0" w:tplc="531CB4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337608"/>
    <w:multiLevelType w:val="hybridMultilevel"/>
    <w:tmpl w:val="6228181A"/>
    <w:lvl w:ilvl="0" w:tplc="F1DE89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2B7C59"/>
    <w:multiLevelType w:val="hybridMultilevel"/>
    <w:tmpl w:val="BFACB286"/>
    <w:lvl w:ilvl="0" w:tplc="64B0446E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F596079"/>
    <w:multiLevelType w:val="hybridMultilevel"/>
    <w:tmpl w:val="B34E6F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A799C"/>
    <w:multiLevelType w:val="hybridMultilevel"/>
    <w:tmpl w:val="16EE016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76C24"/>
    <w:multiLevelType w:val="hybridMultilevel"/>
    <w:tmpl w:val="2996BD3E"/>
    <w:lvl w:ilvl="0" w:tplc="9822F6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395C3A"/>
    <w:multiLevelType w:val="multilevel"/>
    <w:tmpl w:val="4BE88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70" w:hanging="51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8C9322D"/>
    <w:multiLevelType w:val="hybridMultilevel"/>
    <w:tmpl w:val="AA1A39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654C3F"/>
    <w:multiLevelType w:val="multilevel"/>
    <w:tmpl w:val="828EF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AE73E9A"/>
    <w:multiLevelType w:val="hybridMultilevel"/>
    <w:tmpl w:val="ABF20048"/>
    <w:lvl w:ilvl="0" w:tplc="C7E899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AA061D"/>
    <w:multiLevelType w:val="multilevel"/>
    <w:tmpl w:val="4FC6C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FA03780"/>
    <w:multiLevelType w:val="hybridMultilevel"/>
    <w:tmpl w:val="80387FB4"/>
    <w:lvl w:ilvl="0" w:tplc="A4FABE1E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676D08"/>
    <w:multiLevelType w:val="hybridMultilevel"/>
    <w:tmpl w:val="E91EA8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3544F"/>
    <w:multiLevelType w:val="hybridMultilevel"/>
    <w:tmpl w:val="4C1A0F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385E3B"/>
    <w:multiLevelType w:val="hybridMultilevel"/>
    <w:tmpl w:val="A27A9864"/>
    <w:lvl w:ilvl="0" w:tplc="AE7C7E5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1206AC"/>
    <w:multiLevelType w:val="hybridMultilevel"/>
    <w:tmpl w:val="86808512"/>
    <w:lvl w:ilvl="0" w:tplc="8266F83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C00438"/>
    <w:multiLevelType w:val="hybridMultilevel"/>
    <w:tmpl w:val="0E2AA718"/>
    <w:lvl w:ilvl="0" w:tplc="34A88D94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DE003F"/>
    <w:multiLevelType w:val="hybridMultilevel"/>
    <w:tmpl w:val="40F44FFA"/>
    <w:lvl w:ilvl="0" w:tplc="05E4595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97F66"/>
    <w:multiLevelType w:val="hybridMultilevel"/>
    <w:tmpl w:val="794AA9E6"/>
    <w:lvl w:ilvl="0" w:tplc="8B1069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8D5A0C"/>
    <w:multiLevelType w:val="hybridMultilevel"/>
    <w:tmpl w:val="B86E0456"/>
    <w:lvl w:ilvl="0" w:tplc="BB7ABB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E61C7"/>
    <w:multiLevelType w:val="hybridMultilevel"/>
    <w:tmpl w:val="AA82DB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951115"/>
    <w:multiLevelType w:val="hybridMultilevel"/>
    <w:tmpl w:val="29E228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2D2DB1"/>
    <w:multiLevelType w:val="hybridMultilevel"/>
    <w:tmpl w:val="50E28132"/>
    <w:lvl w:ilvl="0" w:tplc="191CB7A0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389191">
    <w:abstractNumId w:val="5"/>
  </w:num>
  <w:num w:numId="2" w16cid:durableId="2110079429">
    <w:abstractNumId w:val="3"/>
  </w:num>
  <w:num w:numId="3" w16cid:durableId="2092655232">
    <w:abstractNumId w:val="2"/>
  </w:num>
  <w:num w:numId="4" w16cid:durableId="351342310">
    <w:abstractNumId w:val="4"/>
  </w:num>
  <w:num w:numId="5" w16cid:durableId="640571859">
    <w:abstractNumId w:val="1"/>
  </w:num>
  <w:num w:numId="6" w16cid:durableId="2011330196">
    <w:abstractNumId w:val="0"/>
  </w:num>
  <w:num w:numId="7" w16cid:durableId="1249386988">
    <w:abstractNumId w:val="17"/>
  </w:num>
  <w:num w:numId="8" w16cid:durableId="37973881">
    <w:abstractNumId w:val="8"/>
  </w:num>
  <w:num w:numId="9" w16cid:durableId="1986423182">
    <w:abstractNumId w:val="26"/>
  </w:num>
  <w:num w:numId="10" w16cid:durableId="1868517144">
    <w:abstractNumId w:val="15"/>
  </w:num>
  <w:num w:numId="11" w16cid:durableId="903640672">
    <w:abstractNumId w:val="7"/>
  </w:num>
  <w:num w:numId="12" w16cid:durableId="605114202">
    <w:abstractNumId w:val="21"/>
  </w:num>
  <w:num w:numId="13" w16cid:durableId="2109229120">
    <w:abstractNumId w:val="30"/>
  </w:num>
  <w:num w:numId="14" w16cid:durableId="1898011652">
    <w:abstractNumId w:val="19"/>
  </w:num>
  <w:num w:numId="15" w16cid:durableId="1580169708">
    <w:abstractNumId w:val="11"/>
  </w:num>
  <w:num w:numId="16" w16cid:durableId="420102734">
    <w:abstractNumId w:val="22"/>
  </w:num>
  <w:num w:numId="17" w16cid:durableId="56516804">
    <w:abstractNumId w:val="9"/>
  </w:num>
  <w:num w:numId="18" w16cid:durableId="263802274">
    <w:abstractNumId w:val="31"/>
  </w:num>
  <w:num w:numId="19" w16cid:durableId="377821675">
    <w:abstractNumId w:val="33"/>
  </w:num>
  <w:num w:numId="20" w16cid:durableId="1880311658">
    <w:abstractNumId w:val="27"/>
  </w:num>
  <w:num w:numId="21" w16cid:durableId="972558081">
    <w:abstractNumId w:val="29"/>
  </w:num>
  <w:num w:numId="22" w16cid:durableId="1472139564">
    <w:abstractNumId w:val="23"/>
  </w:num>
  <w:num w:numId="23" w16cid:durableId="247928318">
    <w:abstractNumId w:val="18"/>
  </w:num>
  <w:num w:numId="24" w16cid:durableId="1370378964">
    <w:abstractNumId w:val="20"/>
  </w:num>
  <w:num w:numId="25" w16cid:durableId="664671729">
    <w:abstractNumId w:val="32"/>
  </w:num>
  <w:num w:numId="26" w16cid:durableId="36201326">
    <w:abstractNumId w:val="16"/>
  </w:num>
  <w:num w:numId="27" w16cid:durableId="391202019">
    <w:abstractNumId w:val="12"/>
  </w:num>
  <w:num w:numId="28" w16cid:durableId="9347031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573267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422664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609582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951563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18135596">
    <w:abstractNumId w:val="14"/>
  </w:num>
  <w:num w:numId="34" w16cid:durableId="17353961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3370"/>
    <w:rsid w:val="00032469"/>
    <w:rsid w:val="00034616"/>
    <w:rsid w:val="000421E2"/>
    <w:rsid w:val="00053420"/>
    <w:rsid w:val="000576D4"/>
    <w:rsid w:val="0006063C"/>
    <w:rsid w:val="0007035C"/>
    <w:rsid w:val="000A3339"/>
    <w:rsid w:val="000B4E1A"/>
    <w:rsid w:val="000E1B36"/>
    <w:rsid w:val="000E3EA6"/>
    <w:rsid w:val="000F2548"/>
    <w:rsid w:val="000F5DED"/>
    <w:rsid w:val="00103AE6"/>
    <w:rsid w:val="00106E3C"/>
    <w:rsid w:val="00125D68"/>
    <w:rsid w:val="00133075"/>
    <w:rsid w:val="00140B2C"/>
    <w:rsid w:val="00140E9F"/>
    <w:rsid w:val="0014197C"/>
    <w:rsid w:val="0015037B"/>
    <w:rsid w:val="001506DA"/>
    <w:rsid w:val="0015074B"/>
    <w:rsid w:val="00157FB4"/>
    <w:rsid w:val="00166888"/>
    <w:rsid w:val="00171DB6"/>
    <w:rsid w:val="0019666A"/>
    <w:rsid w:val="00196E2B"/>
    <w:rsid w:val="001E3AD3"/>
    <w:rsid w:val="00207790"/>
    <w:rsid w:val="00226710"/>
    <w:rsid w:val="00226896"/>
    <w:rsid w:val="00227473"/>
    <w:rsid w:val="00235D47"/>
    <w:rsid w:val="0023653A"/>
    <w:rsid w:val="00257694"/>
    <w:rsid w:val="00287720"/>
    <w:rsid w:val="0029639D"/>
    <w:rsid w:val="002B2B27"/>
    <w:rsid w:val="002B5582"/>
    <w:rsid w:val="002C795F"/>
    <w:rsid w:val="002D31C9"/>
    <w:rsid w:val="002D4B3B"/>
    <w:rsid w:val="002D7C1F"/>
    <w:rsid w:val="002E3A05"/>
    <w:rsid w:val="002E7726"/>
    <w:rsid w:val="002F2B1D"/>
    <w:rsid w:val="003103E0"/>
    <w:rsid w:val="0031223A"/>
    <w:rsid w:val="00321A95"/>
    <w:rsid w:val="00321F9A"/>
    <w:rsid w:val="003254DE"/>
    <w:rsid w:val="00326544"/>
    <w:rsid w:val="0032669F"/>
    <w:rsid w:val="00326E04"/>
    <w:rsid w:val="00326F90"/>
    <w:rsid w:val="00332E5F"/>
    <w:rsid w:val="003342FF"/>
    <w:rsid w:val="0033530C"/>
    <w:rsid w:val="00340D08"/>
    <w:rsid w:val="0034733D"/>
    <w:rsid w:val="0036105E"/>
    <w:rsid w:val="00365AA0"/>
    <w:rsid w:val="0037362A"/>
    <w:rsid w:val="003760CC"/>
    <w:rsid w:val="00383BB0"/>
    <w:rsid w:val="0039232A"/>
    <w:rsid w:val="003A0AA7"/>
    <w:rsid w:val="003A23A3"/>
    <w:rsid w:val="003A33E8"/>
    <w:rsid w:val="003A6525"/>
    <w:rsid w:val="003B694C"/>
    <w:rsid w:val="003C149A"/>
    <w:rsid w:val="003D21F2"/>
    <w:rsid w:val="00404AD7"/>
    <w:rsid w:val="00410FDF"/>
    <w:rsid w:val="00411777"/>
    <w:rsid w:val="00412FEC"/>
    <w:rsid w:val="00416977"/>
    <w:rsid w:val="00444124"/>
    <w:rsid w:val="00451EDC"/>
    <w:rsid w:val="004649E0"/>
    <w:rsid w:val="00474CD7"/>
    <w:rsid w:val="004777E1"/>
    <w:rsid w:val="004A3EE0"/>
    <w:rsid w:val="004A4D8F"/>
    <w:rsid w:val="004B037D"/>
    <w:rsid w:val="004C29EA"/>
    <w:rsid w:val="004D14BF"/>
    <w:rsid w:val="004D7A71"/>
    <w:rsid w:val="004F39F8"/>
    <w:rsid w:val="00503EEB"/>
    <w:rsid w:val="005048F7"/>
    <w:rsid w:val="00527404"/>
    <w:rsid w:val="005348D5"/>
    <w:rsid w:val="005435F5"/>
    <w:rsid w:val="005477A1"/>
    <w:rsid w:val="00562026"/>
    <w:rsid w:val="00570757"/>
    <w:rsid w:val="00572A85"/>
    <w:rsid w:val="00574A72"/>
    <w:rsid w:val="005B00BD"/>
    <w:rsid w:val="005B135F"/>
    <w:rsid w:val="005B1571"/>
    <w:rsid w:val="005C4CDE"/>
    <w:rsid w:val="005E21D7"/>
    <w:rsid w:val="005E535A"/>
    <w:rsid w:val="0061131E"/>
    <w:rsid w:val="00615E10"/>
    <w:rsid w:val="00623D5B"/>
    <w:rsid w:val="00626754"/>
    <w:rsid w:val="006304AD"/>
    <w:rsid w:val="00630B2C"/>
    <w:rsid w:val="00652EE0"/>
    <w:rsid w:val="00657669"/>
    <w:rsid w:val="006669AB"/>
    <w:rsid w:val="00672613"/>
    <w:rsid w:val="0067334B"/>
    <w:rsid w:val="00674F0E"/>
    <w:rsid w:val="00691B2B"/>
    <w:rsid w:val="00697A48"/>
    <w:rsid w:val="006A7005"/>
    <w:rsid w:val="006A7FF4"/>
    <w:rsid w:val="006C65C9"/>
    <w:rsid w:val="006D3CEF"/>
    <w:rsid w:val="0070608C"/>
    <w:rsid w:val="00717E46"/>
    <w:rsid w:val="0072356B"/>
    <w:rsid w:val="007303CD"/>
    <w:rsid w:val="00732BFB"/>
    <w:rsid w:val="007623DA"/>
    <w:rsid w:val="007860C1"/>
    <w:rsid w:val="00794678"/>
    <w:rsid w:val="00795ED5"/>
    <w:rsid w:val="007A2E10"/>
    <w:rsid w:val="007B0DB9"/>
    <w:rsid w:val="007B4412"/>
    <w:rsid w:val="007B5FB9"/>
    <w:rsid w:val="007C4018"/>
    <w:rsid w:val="007D7BB0"/>
    <w:rsid w:val="007E0F1D"/>
    <w:rsid w:val="007F06C9"/>
    <w:rsid w:val="007F3B2D"/>
    <w:rsid w:val="00825F9F"/>
    <w:rsid w:val="008341BA"/>
    <w:rsid w:val="00837FDA"/>
    <w:rsid w:val="00845C70"/>
    <w:rsid w:val="00846BEF"/>
    <w:rsid w:val="0085263B"/>
    <w:rsid w:val="008725FF"/>
    <w:rsid w:val="00877508"/>
    <w:rsid w:val="008824E6"/>
    <w:rsid w:val="00884057"/>
    <w:rsid w:val="008922A7"/>
    <w:rsid w:val="00897D3E"/>
    <w:rsid w:val="008A1D28"/>
    <w:rsid w:val="008A78F7"/>
    <w:rsid w:val="008B639C"/>
    <w:rsid w:val="008C1394"/>
    <w:rsid w:val="008E39A7"/>
    <w:rsid w:val="008F0108"/>
    <w:rsid w:val="008F7220"/>
    <w:rsid w:val="009125F4"/>
    <w:rsid w:val="00924CE8"/>
    <w:rsid w:val="00942E9A"/>
    <w:rsid w:val="00951070"/>
    <w:rsid w:val="00954C9F"/>
    <w:rsid w:val="00960BFF"/>
    <w:rsid w:val="00962372"/>
    <w:rsid w:val="009712D9"/>
    <w:rsid w:val="009715FA"/>
    <w:rsid w:val="00990FE5"/>
    <w:rsid w:val="00997A65"/>
    <w:rsid w:val="009B4353"/>
    <w:rsid w:val="009B79AD"/>
    <w:rsid w:val="009D6C94"/>
    <w:rsid w:val="009F3E22"/>
    <w:rsid w:val="00A12D49"/>
    <w:rsid w:val="00A14145"/>
    <w:rsid w:val="00A16040"/>
    <w:rsid w:val="00A269E3"/>
    <w:rsid w:val="00A320E0"/>
    <w:rsid w:val="00A364E0"/>
    <w:rsid w:val="00A46FCC"/>
    <w:rsid w:val="00A810AB"/>
    <w:rsid w:val="00A91458"/>
    <w:rsid w:val="00A953C0"/>
    <w:rsid w:val="00AA1D8D"/>
    <w:rsid w:val="00AB2C68"/>
    <w:rsid w:val="00AB3E33"/>
    <w:rsid w:val="00AC598F"/>
    <w:rsid w:val="00AD17F7"/>
    <w:rsid w:val="00AD1EF1"/>
    <w:rsid w:val="00AD3580"/>
    <w:rsid w:val="00AD44F4"/>
    <w:rsid w:val="00AF03B8"/>
    <w:rsid w:val="00AF6DA3"/>
    <w:rsid w:val="00B14BC3"/>
    <w:rsid w:val="00B32F66"/>
    <w:rsid w:val="00B47730"/>
    <w:rsid w:val="00B75D74"/>
    <w:rsid w:val="00B80088"/>
    <w:rsid w:val="00B81806"/>
    <w:rsid w:val="00B8577C"/>
    <w:rsid w:val="00B972F7"/>
    <w:rsid w:val="00BA1751"/>
    <w:rsid w:val="00BA5FED"/>
    <w:rsid w:val="00BC67B7"/>
    <w:rsid w:val="00BD312A"/>
    <w:rsid w:val="00BE25A1"/>
    <w:rsid w:val="00BE3034"/>
    <w:rsid w:val="00C04ACF"/>
    <w:rsid w:val="00C47417"/>
    <w:rsid w:val="00C52179"/>
    <w:rsid w:val="00C73A53"/>
    <w:rsid w:val="00C83095"/>
    <w:rsid w:val="00C933C0"/>
    <w:rsid w:val="00CB0664"/>
    <w:rsid w:val="00CB6733"/>
    <w:rsid w:val="00CC09C7"/>
    <w:rsid w:val="00CD657C"/>
    <w:rsid w:val="00CE1F69"/>
    <w:rsid w:val="00CF0C01"/>
    <w:rsid w:val="00D1112E"/>
    <w:rsid w:val="00D12353"/>
    <w:rsid w:val="00D2390E"/>
    <w:rsid w:val="00D23B8F"/>
    <w:rsid w:val="00D3045A"/>
    <w:rsid w:val="00D44AA4"/>
    <w:rsid w:val="00D63955"/>
    <w:rsid w:val="00D76EE1"/>
    <w:rsid w:val="00D86704"/>
    <w:rsid w:val="00D92079"/>
    <w:rsid w:val="00D93A83"/>
    <w:rsid w:val="00D957D9"/>
    <w:rsid w:val="00DA06D6"/>
    <w:rsid w:val="00DD0F27"/>
    <w:rsid w:val="00DD3165"/>
    <w:rsid w:val="00DD5B49"/>
    <w:rsid w:val="00DD767D"/>
    <w:rsid w:val="00DE2D87"/>
    <w:rsid w:val="00DE77BD"/>
    <w:rsid w:val="00DF28B3"/>
    <w:rsid w:val="00DF665A"/>
    <w:rsid w:val="00E05541"/>
    <w:rsid w:val="00E21E0A"/>
    <w:rsid w:val="00E328BF"/>
    <w:rsid w:val="00E336AE"/>
    <w:rsid w:val="00E37CFD"/>
    <w:rsid w:val="00E41C90"/>
    <w:rsid w:val="00E46D61"/>
    <w:rsid w:val="00E54CEB"/>
    <w:rsid w:val="00E666CF"/>
    <w:rsid w:val="00E702E5"/>
    <w:rsid w:val="00E755F1"/>
    <w:rsid w:val="00E86A53"/>
    <w:rsid w:val="00EA123A"/>
    <w:rsid w:val="00ED279C"/>
    <w:rsid w:val="00ED6369"/>
    <w:rsid w:val="00EE7066"/>
    <w:rsid w:val="00EF4536"/>
    <w:rsid w:val="00F028FD"/>
    <w:rsid w:val="00F03E55"/>
    <w:rsid w:val="00F03F85"/>
    <w:rsid w:val="00F04A2A"/>
    <w:rsid w:val="00F04AE6"/>
    <w:rsid w:val="00F06330"/>
    <w:rsid w:val="00F2025E"/>
    <w:rsid w:val="00F30676"/>
    <w:rsid w:val="00F352A4"/>
    <w:rsid w:val="00F3609F"/>
    <w:rsid w:val="00F43F7E"/>
    <w:rsid w:val="00F44F2D"/>
    <w:rsid w:val="00F53988"/>
    <w:rsid w:val="00F5493D"/>
    <w:rsid w:val="00F86D27"/>
    <w:rsid w:val="00F93AFB"/>
    <w:rsid w:val="00FC693F"/>
    <w:rsid w:val="00FE07A4"/>
    <w:rsid w:val="00FE4266"/>
    <w:rsid w:val="00FF23EC"/>
    <w:rsid w:val="00FF4216"/>
    <w:rsid w:val="00FF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CF7B8F"/>
  <w14:defaultImageDpi w14:val="300"/>
  <w15:docId w15:val="{5F005E86-7E27-D34F-9439-CA9F2DD53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4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5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cze">
    <w:name w:val="Hyperlink"/>
    <w:basedOn w:val="Domylnaczcionkaakapitu"/>
    <w:uiPriority w:val="99"/>
    <w:unhideWhenUsed/>
    <w:rsid w:val="00DE77B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E77BD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48F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48F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48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9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12</Pages>
  <Words>2425</Words>
  <Characters>14550</Characters>
  <Application>Microsoft Office Word</Application>
  <DocSecurity>0</DocSecurity>
  <Lines>121</Lines>
  <Paragraphs>33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16942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Właściciel</cp:lastModifiedBy>
  <cp:revision>15</cp:revision>
  <cp:lastPrinted>2026-03-16T08:51:00Z</cp:lastPrinted>
  <dcterms:created xsi:type="dcterms:W3CDTF">2026-03-16T08:57:00Z</dcterms:created>
  <dcterms:modified xsi:type="dcterms:W3CDTF">2026-03-16T10:29:00Z</dcterms:modified>
  <cp:category/>
</cp:coreProperties>
</file>